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B7C68" w14:textId="77777777" w:rsidR="00264A33" w:rsidRDefault="00264A33" w:rsidP="00E1663F">
      <w:pPr>
        <w:pStyle w:val="Nagwek7"/>
        <w:jc w:val="center"/>
        <w:rPr>
          <w:rFonts w:ascii="Calibri" w:eastAsia="Times New Roman" w:hAnsi="Calibri" w:cs="Calibri"/>
          <w:b/>
          <w:i w:val="0"/>
          <w:iCs w:val="0"/>
          <w:color w:val="000000"/>
          <w:sz w:val="22"/>
          <w:szCs w:val="22"/>
        </w:rPr>
      </w:pPr>
    </w:p>
    <w:p w14:paraId="7ABBFA32" w14:textId="77777777" w:rsidR="00264A33" w:rsidRDefault="00264A33" w:rsidP="00E1663F">
      <w:pPr>
        <w:pStyle w:val="Nagwek7"/>
        <w:jc w:val="center"/>
        <w:rPr>
          <w:rFonts w:ascii="Calibri" w:eastAsia="Times New Roman" w:hAnsi="Calibri" w:cs="Calibri"/>
          <w:b/>
          <w:i w:val="0"/>
          <w:iCs w:val="0"/>
          <w:color w:val="000000"/>
          <w:sz w:val="22"/>
          <w:szCs w:val="22"/>
        </w:rPr>
      </w:pPr>
    </w:p>
    <w:p w14:paraId="11ECEF39" w14:textId="6E940FAE" w:rsidR="00E1663F" w:rsidRPr="00E1663F" w:rsidRDefault="00E1663F" w:rsidP="00E1663F">
      <w:pPr>
        <w:pStyle w:val="Nagwek7"/>
        <w:jc w:val="center"/>
        <w:rPr>
          <w:rFonts w:ascii="Calibri" w:eastAsia="Times New Roman" w:hAnsi="Calibri" w:cs="Calibri"/>
          <w:b/>
          <w:i w:val="0"/>
          <w:iCs w:val="0"/>
          <w:color w:val="000000"/>
          <w:sz w:val="22"/>
          <w:szCs w:val="22"/>
        </w:rPr>
      </w:pPr>
      <w:r w:rsidRPr="00E1663F">
        <w:rPr>
          <w:rFonts w:ascii="Calibri" w:eastAsia="Times New Roman" w:hAnsi="Calibri" w:cs="Calibri"/>
          <w:b/>
          <w:i w:val="0"/>
          <w:iCs w:val="0"/>
          <w:color w:val="000000"/>
          <w:sz w:val="22"/>
          <w:szCs w:val="22"/>
        </w:rPr>
        <w:t xml:space="preserve">UMOWA NR </w:t>
      </w:r>
      <w:r w:rsidR="004C2D02">
        <w:rPr>
          <w:rFonts w:ascii="Calibri" w:eastAsia="Times New Roman" w:hAnsi="Calibri" w:cs="Calibri"/>
          <w:b/>
          <w:i w:val="0"/>
          <w:iCs w:val="0"/>
          <w:color w:val="000000"/>
          <w:sz w:val="22"/>
          <w:szCs w:val="22"/>
        </w:rPr>
        <w:t xml:space="preserve">… </w:t>
      </w:r>
      <w:r w:rsidR="00466083">
        <w:rPr>
          <w:rFonts w:ascii="Calibri" w:eastAsia="Times New Roman" w:hAnsi="Calibri" w:cs="Calibri"/>
          <w:b/>
          <w:i w:val="0"/>
          <w:iCs w:val="0"/>
          <w:color w:val="000000"/>
          <w:sz w:val="22"/>
          <w:szCs w:val="22"/>
        </w:rPr>
        <w:t>/2026</w:t>
      </w:r>
    </w:p>
    <w:p w14:paraId="49A21288" w14:textId="595C0258" w:rsidR="00E1663F" w:rsidRPr="006D3D16" w:rsidRDefault="00E1663F" w:rsidP="00E1663F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6D3D16">
        <w:rPr>
          <w:rFonts w:ascii="Calibri" w:hAnsi="Calibri" w:cs="Calibri"/>
          <w:b/>
          <w:sz w:val="22"/>
          <w:szCs w:val="22"/>
        </w:rPr>
        <w:t xml:space="preserve">          zawarta w </w:t>
      </w:r>
      <w:r w:rsidR="00E777E8">
        <w:rPr>
          <w:rFonts w:ascii="Calibri" w:hAnsi="Calibri" w:cs="Calibri"/>
          <w:b/>
          <w:sz w:val="22"/>
          <w:szCs w:val="22"/>
        </w:rPr>
        <w:t>Tomaszowie Lubelskim</w:t>
      </w:r>
      <w:r w:rsidRPr="006D3D16">
        <w:rPr>
          <w:rFonts w:ascii="Calibri" w:hAnsi="Calibri" w:cs="Calibri"/>
          <w:b/>
          <w:sz w:val="22"/>
          <w:szCs w:val="22"/>
        </w:rPr>
        <w:t xml:space="preserve"> dnia</w:t>
      </w:r>
      <w:r w:rsidR="00264A33">
        <w:rPr>
          <w:rFonts w:ascii="Calibri" w:hAnsi="Calibri" w:cs="Calibri"/>
          <w:b/>
          <w:sz w:val="22"/>
          <w:szCs w:val="22"/>
        </w:rPr>
        <w:t xml:space="preserve"> </w:t>
      </w:r>
      <w:r w:rsidR="004C2D02">
        <w:rPr>
          <w:rFonts w:ascii="Calibri" w:hAnsi="Calibri" w:cs="Calibri"/>
          <w:b/>
          <w:sz w:val="22"/>
          <w:szCs w:val="22"/>
        </w:rPr>
        <w:t>…</w:t>
      </w:r>
      <w:r w:rsidR="00264A33">
        <w:rPr>
          <w:rFonts w:ascii="Calibri" w:hAnsi="Calibri" w:cs="Calibri"/>
          <w:b/>
          <w:sz w:val="22"/>
          <w:szCs w:val="22"/>
        </w:rPr>
        <w:t xml:space="preserve"> </w:t>
      </w:r>
      <w:r w:rsidR="004C2D02">
        <w:rPr>
          <w:rFonts w:ascii="Calibri" w:hAnsi="Calibri" w:cs="Calibri"/>
          <w:b/>
          <w:sz w:val="22"/>
          <w:szCs w:val="22"/>
        </w:rPr>
        <w:t>kwietnia</w:t>
      </w:r>
      <w:r w:rsidR="00350EF8">
        <w:rPr>
          <w:rFonts w:ascii="Calibri" w:hAnsi="Calibri" w:cs="Calibri"/>
          <w:b/>
          <w:sz w:val="22"/>
          <w:szCs w:val="22"/>
        </w:rPr>
        <w:t xml:space="preserve"> </w:t>
      </w:r>
      <w:r w:rsidRPr="006D3D16">
        <w:rPr>
          <w:rFonts w:ascii="Calibri" w:hAnsi="Calibri" w:cs="Calibri"/>
          <w:b/>
          <w:sz w:val="22"/>
          <w:szCs w:val="22"/>
        </w:rPr>
        <w:t>202</w:t>
      </w:r>
      <w:r w:rsidR="00E777E8">
        <w:rPr>
          <w:rFonts w:ascii="Calibri" w:hAnsi="Calibri" w:cs="Calibri"/>
          <w:b/>
          <w:sz w:val="22"/>
          <w:szCs w:val="22"/>
        </w:rPr>
        <w:t>6</w:t>
      </w:r>
      <w:r w:rsidRPr="006D3D16">
        <w:rPr>
          <w:rFonts w:ascii="Calibri" w:hAnsi="Calibri" w:cs="Calibri"/>
          <w:b/>
          <w:sz w:val="22"/>
          <w:szCs w:val="22"/>
        </w:rPr>
        <w:t>r.</w:t>
      </w:r>
    </w:p>
    <w:p w14:paraId="69ADC76A" w14:textId="77777777" w:rsidR="00E1663F" w:rsidRPr="006D3D16" w:rsidRDefault="00E1663F" w:rsidP="00E1663F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70030A3" w14:textId="77777777" w:rsidR="00264A33" w:rsidRDefault="00264A33" w:rsidP="00E1663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AC82FCF" w14:textId="2D5692A4" w:rsidR="00E1663F" w:rsidRPr="006D3D16" w:rsidRDefault="00E1663F" w:rsidP="002F59EC">
      <w:pPr>
        <w:rPr>
          <w:rFonts w:ascii="Calibri" w:hAnsi="Calibri" w:cs="Calibri"/>
          <w:sz w:val="22"/>
          <w:szCs w:val="22"/>
        </w:rPr>
      </w:pPr>
      <w:r w:rsidRPr="006D3D16">
        <w:rPr>
          <w:rFonts w:ascii="Calibri" w:hAnsi="Calibri" w:cs="Calibri"/>
          <w:sz w:val="22"/>
          <w:szCs w:val="22"/>
        </w:rPr>
        <w:t xml:space="preserve">pomiędzy: </w:t>
      </w:r>
    </w:p>
    <w:p w14:paraId="74BE8FBE" w14:textId="77777777" w:rsidR="00466083" w:rsidRDefault="00466083" w:rsidP="002F59EC">
      <w:pPr>
        <w:jc w:val="both"/>
        <w:rPr>
          <w:rFonts w:ascii="Calibri" w:hAnsi="Calibri" w:cs="Calibri"/>
          <w:sz w:val="22"/>
          <w:szCs w:val="22"/>
        </w:rPr>
      </w:pPr>
    </w:p>
    <w:p w14:paraId="7CDEED2A" w14:textId="3DB48C73" w:rsidR="00E1663F" w:rsidRPr="002C479D" w:rsidRDefault="00E777E8" w:rsidP="002F59EC">
      <w:pPr>
        <w:jc w:val="both"/>
        <w:rPr>
          <w:rFonts w:ascii="Calibri" w:hAnsi="Calibri" w:cs="Calibri"/>
          <w:sz w:val="22"/>
          <w:szCs w:val="22"/>
        </w:rPr>
      </w:pPr>
      <w:r w:rsidRPr="00A148D3">
        <w:rPr>
          <w:rFonts w:ascii="Calibri" w:hAnsi="Calibri" w:cs="Calibri"/>
          <w:b/>
          <w:bCs/>
          <w:sz w:val="22"/>
          <w:szCs w:val="22"/>
        </w:rPr>
        <w:t>Miastem Tomaszów Lubelski/Miejskim Ośrodkiem Pomocy Społecznej w Tomaszowie Lubelskim</w:t>
      </w:r>
      <w:r w:rsidRPr="00E777E8">
        <w:rPr>
          <w:rFonts w:ascii="Calibri" w:hAnsi="Calibri" w:cs="Calibri"/>
          <w:sz w:val="22"/>
          <w:szCs w:val="22"/>
        </w:rPr>
        <w:t> </w:t>
      </w:r>
      <w:r w:rsidRPr="00E777E8">
        <w:rPr>
          <w:rFonts w:ascii="Calibri" w:hAnsi="Calibri" w:cs="Calibri"/>
          <w:sz w:val="22"/>
          <w:szCs w:val="22"/>
        </w:rPr>
        <w:br/>
        <w:t>ul. Papieża Jana Pawła II 12, 22 – 600 Tomaszów Lubelski</w:t>
      </w:r>
      <w:r>
        <w:rPr>
          <w:rFonts w:ascii="Calibri" w:hAnsi="Calibri" w:cs="Calibri"/>
          <w:sz w:val="22"/>
          <w:szCs w:val="22"/>
        </w:rPr>
        <w:t xml:space="preserve"> </w:t>
      </w:r>
      <w:r w:rsidRPr="00E777E8">
        <w:rPr>
          <w:rFonts w:ascii="Calibri" w:hAnsi="Calibri" w:cs="Calibri"/>
          <w:sz w:val="22"/>
          <w:szCs w:val="22"/>
        </w:rPr>
        <w:t>NIP: 9211378987</w:t>
      </w:r>
      <w:r>
        <w:rPr>
          <w:rFonts w:ascii="Calibri" w:hAnsi="Calibri" w:cs="Calibri"/>
          <w:sz w:val="22"/>
          <w:szCs w:val="22"/>
        </w:rPr>
        <w:t xml:space="preserve"> </w:t>
      </w:r>
      <w:r w:rsidRPr="00E777E8">
        <w:rPr>
          <w:rFonts w:ascii="Calibri" w:hAnsi="Calibri" w:cs="Calibri"/>
          <w:sz w:val="22"/>
          <w:szCs w:val="22"/>
        </w:rPr>
        <w:t>REGON:</w:t>
      </w:r>
      <w:r w:rsidR="00466083">
        <w:rPr>
          <w:rFonts w:ascii="Calibri" w:hAnsi="Calibri" w:cs="Calibri"/>
          <w:sz w:val="22"/>
          <w:szCs w:val="22"/>
        </w:rPr>
        <w:t xml:space="preserve"> </w:t>
      </w:r>
      <w:r w:rsidRPr="00E777E8">
        <w:rPr>
          <w:rFonts w:ascii="Calibri" w:hAnsi="Calibri" w:cs="Calibri"/>
          <w:sz w:val="22"/>
          <w:szCs w:val="22"/>
        </w:rPr>
        <w:t>006053240</w:t>
      </w:r>
      <w:r w:rsidR="00466083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reprezentowanym przez </w:t>
      </w:r>
      <w:r w:rsidR="00264A33" w:rsidRPr="00A148D3">
        <w:rPr>
          <w:rFonts w:ascii="Calibri" w:hAnsi="Calibri" w:cs="Calibri"/>
          <w:b/>
          <w:bCs/>
          <w:sz w:val="22"/>
          <w:szCs w:val="22"/>
        </w:rPr>
        <w:t xml:space="preserve">Pana Adama </w:t>
      </w:r>
      <w:proofErr w:type="spellStart"/>
      <w:r w:rsidR="00264A33" w:rsidRPr="00A148D3">
        <w:rPr>
          <w:rFonts w:ascii="Calibri" w:hAnsi="Calibri" w:cs="Calibri"/>
          <w:b/>
          <w:bCs/>
          <w:sz w:val="22"/>
          <w:szCs w:val="22"/>
        </w:rPr>
        <w:t>Skorniewskiego</w:t>
      </w:r>
      <w:proofErr w:type="spellEnd"/>
      <w:r w:rsidR="00264A33" w:rsidRPr="00A148D3">
        <w:rPr>
          <w:rFonts w:ascii="Calibri" w:hAnsi="Calibri" w:cs="Calibri"/>
          <w:b/>
          <w:bCs/>
          <w:sz w:val="22"/>
          <w:szCs w:val="22"/>
        </w:rPr>
        <w:t xml:space="preserve"> – Dyrektora Miejskiego Ośrodka Pomocy Społecznej w Tomaszowie Lubelskim</w:t>
      </w:r>
      <w:r w:rsidR="00264A33">
        <w:rPr>
          <w:rFonts w:ascii="Calibri" w:hAnsi="Calibri" w:cs="Calibri"/>
          <w:sz w:val="22"/>
          <w:szCs w:val="22"/>
        </w:rPr>
        <w:t xml:space="preserve">, działającego na podstawie Pełnomocnictwa Burmistrza Miasta Tomaszów Lubelski </w:t>
      </w:r>
      <w:r w:rsidR="00AC7B4E">
        <w:rPr>
          <w:rFonts w:ascii="Calibri" w:hAnsi="Calibri" w:cs="Calibri"/>
          <w:sz w:val="22"/>
          <w:szCs w:val="22"/>
        </w:rPr>
        <w:t xml:space="preserve">nr </w:t>
      </w:r>
      <w:r w:rsidR="004C2D02">
        <w:rPr>
          <w:rFonts w:ascii="Calibri" w:hAnsi="Calibri" w:cs="Calibri"/>
          <w:sz w:val="22"/>
          <w:szCs w:val="22"/>
        </w:rPr>
        <w:t>49</w:t>
      </w:r>
      <w:r w:rsidR="00AC7B4E">
        <w:rPr>
          <w:rFonts w:ascii="Calibri" w:hAnsi="Calibri" w:cs="Calibri"/>
          <w:sz w:val="22"/>
          <w:szCs w:val="22"/>
        </w:rPr>
        <w:t>/202</w:t>
      </w:r>
      <w:r w:rsidR="004C2D02">
        <w:rPr>
          <w:rFonts w:ascii="Calibri" w:hAnsi="Calibri" w:cs="Calibri"/>
          <w:sz w:val="22"/>
          <w:szCs w:val="22"/>
        </w:rPr>
        <w:t>3</w:t>
      </w:r>
      <w:r w:rsidR="00AC7B4E">
        <w:rPr>
          <w:rFonts w:ascii="Calibri" w:hAnsi="Calibri" w:cs="Calibri"/>
          <w:sz w:val="22"/>
          <w:szCs w:val="22"/>
        </w:rPr>
        <w:t xml:space="preserve">, </w:t>
      </w:r>
      <w:r w:rsidR="00264A33">
        <w:rPr>
          <w:rFonts w:ascii="Calibri" w:hAnsi="Calibri" w:cs="Calibri"/>
          <w:sz w:val="22"/>
          <w:szCs w:val="22"/>
        </w:rPr>
        <w:t>z dnia</w:t>
      </w:r>
      <w:r w:rsidR="002F59EC">
        <w:rPr>
          <w:rFonts w:ascii="Calibri" w:hAnsi="Calibri" w:cs="Calibri"/>
          <w:sz w:val="22"/>
          <w:szCs w:val="22"/>
        </w:rPr>
        <w:t xml:space="preserve"> 0</w:t>
      </w:r>
      <w:r w:rsidR="004C2D02">
        <w:rPr>
          <w:rFonts w:ascii="Calibri" w:hAnsi="Calibri" w:cs="Calibri"/>
          <w:sz w:val="22"/>
          <w:szCs w:val="22"/>
        </w:rPr>
        <w:t>8</w:t>
      </w:r>
      <w:r w:rsidR="002F59EC">
        <w:rPr>
          <w:rFonts w:ascii="Calibri" w:hAnsi="Calibri" w:cs="Calibri"/>
          <w:sz w:val="22"/>
          <w:szCs w:val="22"/>
        </w:rPr>
        <w:t>.0</w:t>
      </w:r>
      <w:r w:rsidR="004C2D02">
        <w:rPr>
          <w:rFonts w:ascii="Calibri" w:hAnsi="Calibri" w:cs="Calibri"/>
          <w:sz w:val="22"/>
          <w:szCs w:val="22"/>
        </w:rPr>
        <w:t>5</w:t>
      </w:r>
      <w:r w:rsidR="002F59EC">
        <w:rPr>
          <w:rFonts w:ascii="Calibri" w:hAnsi="Calibri" w:cs="Calibri"/>
          <w:sz w:val="22"/>
          <w:szCs w:val="22"/>
        </w:rPr>
        <w:t>.202</w:t>
      </w:r>
      <w:r w:rsidR="004C2D02">
        <w:rPr>
          <w:rFonts w:ascii="Calibri" w:hAnsi="Calibri" w:cs="Calibri"/>
          <w:sz w:val="22"/>
          <w:szCs w:val="22"/>
        </w:rPr>
        <w:t>3</w:t>
      </w:r>
      <w:r w:rsidR="002F59EC">
        <w:rPr>
          <w:rFonts w:ascii="Calibri" w:hAnsi="Calibri" w:cs="Calibri"/>
          <w:sz w:val="22"/>
          <w:szCs w:val="22"/>
        </w:rPr>
        <w:t xml:space="preserve"> r.</w:t>
      </w:r>
      <w:r w:rsidR="00A148D3">
        <w:rPr>
          <w:rFonts w:ascii="Calibri" w:hAnsi="Calibri" w:cs="Calibri"/>
          <w:sz w:val="22"/>
          <w:szCs w:val="22"/>
        </w:rPr>
        <w:t xml:space="preserve"> w zakresie realizacji Projektu pn. „</w:t>
      </w:r>
      <w:r w:rsidR="004C2D02">
        <w:rPr>
          <w:rFonts w:ascii="Calibri" w:hAnsi="Calibri" w:cs="Calibri"/>
          <w:sz w:val="22"/>
          <w:szCs w:val="22"/>
        </w:rPr>
        <w:t>Polityka Senioralna EFS+</w:t>
      </w:r>
      <w:r w:rsidR="00A148D3">
        <w:rPr>
          <w:rFonts w:ascii="Calibri" w:hAnsi="Calibri" w:cs="Calibri"/>
          <w:sz w:val="22"/>
          <w:szCs w:val="22"/>
        </w:rPr>
        <w:t>”</w:t>
      </w:r>
      <w:r w:rsidR="00E1663F" w:rsidRPr="006D3D16">
        <w:rPr>
          <w:rFonts w:ascii="Calibri" w:hAnsi="Calibri" w:cs="Calibri"/>
          <w:sz w:val="22"/>
          <w:szCs w:val="22"/>
        </w:rPr>
        <w:t xml:space="preserve">, </w:t>
      </w:r>
      <w:r w:rsidR="00E1663F" w:rsidRPr="006D3D16">
        <w:rPr>
          <w:rFonts w:ascii="Calibri" w:hAnsi="Calibri" w:cs="Calibri"/>
          <w:sz w:val="22"/>
          <w:szCs w:val="22"/>
          <w:lang w:eastAsia="ar-SA"/>
        </w:rPr>
        <w:t>zwanym dalej w treści umowy  „</w:t>
      </w:r>
      <w:r w:rsidR="00E1663F" w:rsidRPr="006D3D16">
        <w:rPr>
          <w:rFonts w:ascii="Calibri" w:hAnsi="Calibri" w:cs="Calibri"/>
          <w:b/>
          <w:sz w:val="22"/>
          <w:szCs w:val="22"/>
        </w:rPr>
        <w:t>Zamawiającym”.</w:t>
      </w:r>
    </w:p>
    <w:p w14:paraId="26F977C3" w14:textId="77777777" w:rsidR="002F59EC" w:rsidRDefault="002F59EC" w:rsidP="002F59EC">
      <w:pPr>
        <w:rPr>
          <w:rFonts w:ascii="Calibri" w:eastAsia="Calibri" w:hAnsi="Calibri" w:cs="Calibri"/>
          <w:sz w:val="22"/>
          <w:szCs w:val="22"/>
        </w:rPr>
      </w:pPr>
    </w:p>
    <w:p w14:paraId="41B7FD0B" w14:textId="4A736324" w:rsidR="002F59EC" w:rsidRPr="00A75590" w:rsidRDefault="002F59EC" w:rsidP="002F59EC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</w:t>
      </w:r>
    </w:p>
    <w:p w14:paraId="4DAFE11F" w14:textId="77777777" w:rsidR="002F59EC" w:rsidRDefault="002F59EC" w:rsidP="002F59EC">
      <w:pPr>
        <w:rPr>
          <w:rFonts w:ascii="Calibri" w:eastAsia="Calibri" w:hAnsi="Calibri" w:cs="Calibri"/>
          <w:b/>
          <w:sz w:val="22"/>
          <w:szCs w:val="22"/>
        </w:rPr>
      </w:pPr>
    </w:p>
    <w:p w14:paraId="10432D3B" w14:textId="04367CC2" w:rsidR="001B2AF0" w:rsidRPr="00A75590" w:rsidRDefault="004C2D02" w:rsidP="004E75BD">
      <w:pPr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… </w:t>
      </w:r>
      <w:r w:rsidR="00264A33" w:rsidRPr="00A148D3">
        <w:rPr>
          <w:rFonts w:ascii="Calibri" w:eastAsia="Calibri" w:hAnsi="Calibri" w:cs="Calibri"/>
          <w:bCs/>
          <w:sz w:val="22"/>
          <w:szCs w:val="22"/>
        </w:rPr>
        <w:t xml:space="preserve">, </w:t>
      </w:r>
      <w:r w:rsidR="002F59EC" w:rsidRPr="00A148D3">
        <w:rPr>
          <w:rFonts w:ascii="Calibri" w:eastAsia="Calibri" w:hAnsi="Calibri" w:cs="Calibri"/>
          <w:bCs/>
          <w:sz w:val="22"/>
          <w:szCs w:val="22"/>
        </w:rPr>
        <w:t>reprez</w:t>
      </w:r>
      <w:r w:rsidR="00A148D3" w:rsidRPr="00A148D3">
        <w:rPr>
          <w:rFonts w:ascii="Calibri" w:eastAsia="Calibri" w:hAnsi="Calibri" w:cs="Calibri"/>
          <w:bCs/>
          <w:sz w:val="22"/>
          <w:szCs w:val="22"/>
        </w:rPr>
        <w:t>entowaną</w:t>
      </w:r>
      <w:r w:rsidR="00A148D3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5B7FCC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A148D3" w:rsidRPr="00A148D3">
        <w:rPr>
          <w:rFonts w:ascii="Calibri" w:eastAsia="Calibri" w:hAnsi="Calibri" w:cs="Calibri"/>
          <w:bCs/>
          <w:sz w:val="22"/>
          <w:szCs w:val="22"/>
        </w:rPr>
        <w:t>przez</w:t>
      </w:r>
      <w:r w:rsidR="00A148D3"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…</w:t>
      </w:r>
      <w:r w:rsidR="004E75BD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E777E8" w:rsidRPr="006D3D16">
        <w:rPr>
          <w:rFonts w:ascii="Calibri" w:hAnsi="Calibri" w:cs="Calibri"/>
          <w:sz w:val="22"/>
          <w:szCs w:val="22"/>
          <w:lang w:eastAsia="ar-SA"/>
        </w:rPr>
        <w:t>zwan</w:t>
      </w:r>
      <w:r w:rsidR="00A148D3">
        <w:rPr>
          <w:rFonts w:ascii="Calibri" w:hAnsi="Calibri" w:cs="Calibri"/>
          <w:sz w:val="22"/>
          <w:szCs w:val="22"/>
          <w:lang w:eastAsia="ar-SA"/>
        </w:rPr>
        <w:t>ą</w:t>
      </w:r>
      <w:r w:rsidR="00E777E8" w:rsidRPr="006D3D16">
        <w:rPr>
          <w:rFonts w:ascii="Calibri" w:hAnsi="Calibri" w:cs="Calibri"/>
          <w:sz w:val="22"/>
          <w:szCs w:val="22"/>
          <w:lang w:eastAsia="ar-SA"/>
        </w:rPr>
        <w:t xml:space="preserve"> dalej w treści umowy  </w:t>
      </w:r>
      <w:r w:rsidR="00A148D3">
        <w:rPr>
          <w:rFonts w:ascii="Calibri" w:hAnsi="Calibri" w:cs="Calibri"/>
          <w:sz w:val="22"/>
          <w:szCs w:val="22"/>
          <w:lang w:eastAsia="ar-SA"/>
        </w:rPr>
        <w:t>„</w:t>
      </w:r>
      <w:r w:rsidR="006937EA" w:rsidRPr="00A75590">
        <w:rPr>
          <w:rFonts w:ascii="Calibri" w:eastAsia="Calibri" w:hAnsi="Calibri" w:cs="Calibri"/>
          <w:b/>
          <w:sz w:val="22"/>
          <w:szCs w:val="22"/>
        </w:rPr>
        <w:t>Wykonawcą</w:t>
      </w:r>
      <w:r w:rsidR="00A148D3">
        <w:rPr>
          <w:rFonts w:ascii="Calibri" w:eastAsia="Calibri" w:hAnsi="Calibri" w:cs="Calibri"/>
          <w:b/>
          <w:sz w:val="22"/>
          <w:szCs w:val="22"/>
        </w:rPr>
        <w:t>”</w:t>
      </w:r>
      <w:r w:rsidR="006937EA" w:rsidRPr="00A75590">
        <w:rPr>
          <w:rFonts w:ascii="Calibri" w:eastAsia="Calibri" w:hAnsi="Calibri" w:cs="Calibri"/>
          <w:b/>
          <w:sz w:val="22"/>
          <w:szCs w:val="22"/>
        </w:rPr>
        <w:t>,</w:t>
      </w:r>
    </w:p>
    <w:p w14:paraId="24D29CB9" w14:textId="77777777" w:rsidR="004E75BD" w:rsidRDefault="004E75BD" w:rsidP="002F59EC">
      <w:pPr>
        <w:rPr>
          <w:rFonts w:ascii="Calibri" w:eastAsia="Calibri" w:hAnsi="Calibri" w:cs="Calibri"/>
          <w:sz w:val="22"/>
          <w:szCs w:val="22"/>
        </w:rPr>
      </w:pPr>
    </w:p>
    <w:p w14:paraId="40E14033" w14:textId="254D62C3" w:rsidR="00FC7EF2" w:rsidRDefault="002827BF" w:rsidP="002F59EC">
      <w:pPr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łącznie zwanymi dalej Stronami o treści następującej:</w:t>
      </w:r>
    </w:p>
    <w:p w14:paraId="4444A2BB" w14:textId="77777777" w:rsidR="00A148D3" w:rsidRPr="00A75590" w:rsidRDefault="00A148D3" w:rsidP="002F59EC">
      <w:pPr>
        <w:rPr>
          <w:rFonts w:ascii="Calibri" w:eastAsia="Calibri" w:hAnsi="Calibri" w:cs="Calibri"/>
          <w:sz w:val="22"/>
          <w:szCs w:val="22"/>
        </w:rPr>
      </w:pPr>
    </w:p>
    <w:p w14:paraId="38FA78A4" w14:textId="77777777" w:rsidR="002F59EC" w:rsidRDefault="002F59EC" w:rsidP="00CA16DB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7ADD1C7D" w14:textId="541B5E38" w:rsidR="00FC7EF2" w:rsidRDefault="002827BF" w:rsidP="00CA16DB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PREAMBUŁA</w:t>
      </w:r>
    </w:p>
    <w:p w14:paraId="2B8F8A24" w14:textId="77777777" w:rsidR="00A148D3" w:rsidRPr="00A75590" w:rsidRDefault="00A148D3" w:rsidP="00CA16DB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2BD2A962" w14:textId="0A722C40" w:rsidR="00FC7EF2" w:rsidRPr="00A75590" w:rsidRDefault="002827BF" w:rsidP="0076033F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Niniejsza umowa zostaje zawarta na potrzeby realizacji </w:t>
      </w:r>
      <w:r w:rsidR="0017759D" w:rsidRPr="00A75590">
        <w:rPr>
          <w:rFonts w:ascii="Calibri" w:eastAsia="Calibri" w:hAnsi="Calibri" w:cs="Calibri"/>
          <w:sz w:val="22"/>
          <w:szCs w:val="22"/>
        </w:rPr>
        <w:t>projektu p</w:t>
      </w:r>
      <w:r w:rsidR="00A148D3">
        <w:rPr>
          <w:rFonts w:ascii="Calibri" w:eastAsia="Calibri" w:hAnsi="Calibri" w:cs="Calibri"/>
          <w:sz w:val="22"/>
          <w:szCs w:val="22"/>
        </w:rPr>
        <w:t>n.</w:t>
      </w:r>
      <w:r w:rsidR="0017759D"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="004C2D02" w:rsidRPr="004C2D02">
        <w:rPr>
          <w:rFonts w:ascii="Calibri" w:eastAsia="Calibri" w:hAnsi="Calibri" w:cs="Calibri"/>
          <w:sz w:val="22"/>
          <w:szCs w:val="22"/>
        </w:rPr>
        <w:t xml:space="preserve">„Polityka Senioralna EFS+”, </w:t>
      </w:r>
      <w:r w:rsidR="004C2D02">
        <w:rPr>
          <w:rFonts w:ascii="Calibri" w:eastAsia="Calibri" w:hAnsi="Calibri" w:cs="Calibri"/>
          <w:sz w:val="22"/>
          <w:szCs w:val="22"/>
        </w:rPr>
        <w:t xml:space="preserve">                       </w:t>
      </w:r>
      <w:r w:rsidR="004C2D02" w:rsidRPr="004C2D02">
        <w:rPr>
          <w:rFonts w:ascii="Calibri" w:eastAsia="Calibri" w:hAnsi="Calibri" w:cs="Calibri"/>
          <w:sz w:val="22"/>
          <w:szCs w:val="22"/>
        </w:rPr>
        <w:t>nr FELU.08.05-IZ.00-0001/23</w:t>
      </w:r>
      <w:r w:rsidR="004C2D02">
        <w:rPr>
          <w:rFonts w:ascii="Calibri" w:eastAsia="Calibri" w:hAnsi="Calibri" w:cs="Calibri"/>
          <w:sz w:val="22"/>
          <w:szCs w:val="22"/>
        </w:rPr>
        <w:t>,</w:t>
      </w:r>
      <w:r w:rsidR="00E777E8" w:rsidRPr="00DE1ADE">
        <w:rPr>
          <w:rFonts w:ascii="Calibri" w:hAnsi="Calibri" w:cs="Calibri"/>
          <w:b/>
          <w:sz w:val="22"/>
        </w:rPr>
        <w:t xml:space="preserve"> </w:t>
      </w:r>
      <w:r w:rsidR="0076033F" w:rsidRPr="00A75590">
        <w:rPr>
          <w:rFonts w:ascii="Calibri" w:eastAsia="Calibri" w:hAnsi="Calibri" w:cs="Calibri"/>
          <w:sz w:val="22"/>
          <w:szCs w:val="22"/>
        </w:rPr>
        <w:t>realizowanego w ramach Programu Fundusze Europejskie dla Lubelskiego 2021-2027</w:t>
      </w:r>
      <w:r w:rsidR="00A148D3">
        <w:rPr>
          <w:rFonts w:ascii="Calibri" w:eastAsia="Calibri" w:hAnsi="Calibri" w:cs="Calibri"/>
          <w:sz w:val="22"/>
          <w:szCs w:val="22"/>
        </w:rPr>
        <w:t>,</w:t>
      </w:r>
      <w:r w:rsidR="0076033F" w:rsidRPr="00A75590">
        <w:rPr>
          <w:rFonts w:ascii="Calibri" w:eastAsia="Calibri" w:hAnsi="Calibri" w:cs="Calibri"/>
          <w:sz w:val="22"/>
          <w:szCs w:val="22"/>
        </w:rPr>
        <w:t xml:space="preserve"> współfinansowanego ze  środków Europejskiego Funduszu Społecznego Plus.</w:t>
      </w:r>
    </w:p>
    <w:p w14:paraId="2B4CD1B4" w14:textId="77777777" w:rsidR="00A148D3" w:rsidRDefault="00A148D3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4BB8E453" w14:textId="5B6776FE" w:rsidR="00FC7EF2" w:rsidRPr="00A75590" w:rsidRDefault="002827BF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</w:p>
    <w:p w14:paraId="0F1C282F" w14:textId="77777777" w:rsidR="00FC7EF2" w:rsidRPr="00A75590" w:rsidRDefault="002827BF">
      <w:p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Ilekroć w niniejszej umowie jest mowa o:</w:t>
      </w:r>
    </w:p>
    <w:p w14:paraId="463E595B" w14:textId="77777777" w:rsidR="00FC7EF2" w:rsidRPr="00A75590" w:rsidRDefault="00FC7EF2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5FB69DCF" w14:textId="7F851EA3" w:rsidR="00A148D3" w:rsidRPr="00A148D3" w:rsidRDefault="002827BF" w:rsidP="00A148D3">
      <w:pPr>
        <w:pStyle w:val="Akapitzlist"/>
        <w:numPr>
          <w:ilvl w:val="0"/>
          <w:numId w:val="4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148D3">
        <w:rPr>
          <w:rFonts w:ascii="Calibri" w:eastAsia="Calibri" w:hAnsi="Calibri" w:cs="Calibri"/>
          <w:b/>
          <w:sz w:val="22"/>
          <w:szCs w:val="22"/>
        </w:rPr>
        <w:t>Projekcie</w:t>
      </w:r>
      <w:r w:rsidR="00FC6391" w:rsidRPr="00A148D3">
        <w:rPr>
          <w:rFonts w:ascii="Calibri" w:hAnsi="Calibri" w:cs="Calibri"/>
          <w:b/>
          <w:sz w:val="22"/>
          <w:szCs w:val="22"/>
        </w:rPr>
        <w:t xml:space="preserve"> </w:t>
      </w:r>
      <w:r w:rsidR="00FC6391" w:rsidRPr="00A148D3">
        <w:rPr>
          <w:rFonts w:ascii="Calibri" w:hAnsi="Calibri" w:cs="Calibri"/>
          <w:sz w:val="22"/>
          <w:szCs w:val="22"/>
        </w:rPr>
        <w:t xml:space="preserve">– </w:t>
      </w:r>
      <w:r w:rsidR="00A148D3">
        <w:rPr>
          <w:rFonts w:ascii="Calibri" w:hAnsi="Calibri" w:cs="Calibri"/>
          <w:sz w:val="22"/>
          <w:szCs w:val="22"/>
        </w:rPr>
        <w:t xml:space="preserve"> dotyczy projektu pn.</w:t>
      </w:r>
      <w:r w:rsidR="00A148D3">
        <w:rPr>
          <w:rFonts w:ascii="Calibri" w:hAnsi="Calibri" w:cs="Calibri"/>
          <w:b/>
          <w:sz w:val="22"/>
        </w:rPr>
        <w:t xml:space="preserve"> </w:t>
      </w:r>
      <w:r w:rsidR="004C2D02" w:rsidRPr="004C2D02">
        <w:rPr>
          <w:rFonts w:ascii="Calibri" w:hAnsi="Calibri" w:cs="Calibri"/>
          <w:b/>
          <w:sz w:val="22"/>
        </w:rPr>
        <w:t>„Polityka Senioralna EFS+”, nr FELU.08.05-IZ.00-0001/23</w:t>
      </w:r>
      <w:r w:rsidR="00A148D3">
        <w:rPr>
          <w:rFonts w:ascii="Calibri" w:hAnsi="Calibri" w:cs="Calibri"/>
          <w:b/>
          <w:sz w:val="22"/>
        </w:rPr>
        <w:t>.</w:t>
      </w:r>
    </w:p>
    <w:p w14:paraId="0C19BE83" w14:textId="77777777" w:rsidR="00A148D3" w:rsidRDefault="002E4494" w:rsidP="00A148D3">
      <w:pPr>
        <w:pStyle w:val="Akapitzlist"/>
        <w:numPr>
          <w:ilvl w:val="0"/>
          <w:numId w:val="4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148D3">
        <w:rPr>
          <w:rFonts w:ascii="Calibri" w:eastAsia="Calibri" w:hAnsi="Calibri" w:cs="Calibri"/>
          <w:b/>
          <w:sz w:val="22"/>
          <w:szCs w:val="22"/>
        </w:rPr>
        <w:t>Instytucj</w:t>
      </w:r>
      <w:r w:rsidR="00DA7B73" w:rsidRPr="00A148D3">
        <w:rPr>
          <w:rFonts w:ascii="Calibri" w:eastAsia="Calibri" w:hAnsi="Calibri" w:cs="Calibri"/>
          <w:b/>
          <w:sz w:val="22"/>
          <w:szCs w:val="22"/>
        </w:rPr>
        <w:t>i</w:t>
      </w:r>
      <w:r w:rsidRPr="00A148D3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DA7B73" w:rsidRPr="00A148D3">
        <w:rPr>
          <w:rFonts w:ascii="Calibri" w:eastAsia="Calibri" w:hAnsi="Calibri" w:cs="Calibri"/>
          <w:b/>
          <w:sz w:val="22"/>
          <w:szCs w:val="22"/>
        </w:rPr>
        <w:t>Zarządzającej</w:t>
      </w:r>
      <w:r w:rsidR="00DA7B73" w:rsidRPr="00A148D3">
        <w:rPr>
          <w:rFonts w:ascii="Calibri" w:eastAsia="Calibri" w:hAnsi="Calibri" w:cs="Calibri"/>
          <w:sz w:val="22"/>
          <w:szCs w:val="22"/>
        </w:rPr>
        <w:t xml:space="preserve"> </w:t>
      </w:r>
      <w:r w:rsidRPr="00A148D3">
        <w:rPr>
          <w:rFonts w:ascii="Calibri" w:eastAsia="Calibri" w:hAnsi="Calibri" w:cs="Calibri"/>
          <w:sz w:val="22"/>
          <w:szCs w:val="22"/>
        </w:rPr>
        <w:t xml:space="preserve">– należy przez to rozumieć </w:t>
      </w:r>
      <w:r w:rsidR="00DA7B73" w:rsidRPr="00A148D3">
        <w:rPr>
          <w:rFonts w:ascii="Calibri" w:eastAsia="Calibri" w:hAnsi="Calibri" w:cs="Calibri"/>
          <w:sz w:val="22"/>
          <w:szCs w:val="22"/>
        </w:rPr>
        <w:t xml:space="preserve">Województwo Lubelskie będące Instytucją Zarządzającą dla Programu Fundusze Europejskie dla Lubelskiego 2021-2027, z siedzibą przy </w:t>
      </w:r>
      <w:r w:rsidR="00A148D3">
        <w:rPr>
          <w:rFonts w:ascii="Calibri" w:eastAsia="Calibri" w:hAnsi="Calibri" w:cs="Calibri"/>
          <w:sz w:val="22"/>
          <w:szCs w:val="22"/>
        </w:rPr>
        <w:t xml:space="preserve">                           </w:t>
      </w:r>
      <w:r w:rsidR="00DA7B73" w:rsidRPr="00A148D3">
        <w:rPr>
          <w:rFonts w:ascii="Calibri" w:eastAsia="Calibri" w:hAnsi="Calibri" w:cs="Calibri"/>
          <w:sz w:val="22"/>
          <w:szCs w:val="22"/>
        </w:rPr>
        <w:t>ul. Artura Grottgera 4, 20-029</w:t>
      </w:r>
      <w:r w:rsidR="00A148D3">
        <w:rPr>
          <w:rFonts w:ascii="Calibri" w:eastAsia="Calibri" w:hAnsi="Calibri" w:cs="Calibri"/>
          <w:sz w:val="22"/>
          <w:szCs w:val="22"/>
        </w:rPr>
        <w:t>.</w:t>
      </w:r>
    </w:p>
    <w:p w14:paraId="3ED89039" w14:textId="77777777" w:rsidR="00A148D3" w:rsidRPr="00A148D3" w:rsidRDefault="002827BF" w:rsidP="00A148D3">
      <w:pPr>
        <w:pStyle w:val="Akapitzlist"/>
        <w:numPr>
          <w:ilvl w:val="0"/>
          <w:numId w:val="4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148D3">
        <w:rPr>
          <w:rFonts w:ascii="Calibri" w:eastAsia="Calibri" w:hAnsi="Calibri" w:cs="Calibri"/>
          <w:b/>
          <w:sz w:val="22"/>
          <w:szCs w:val="22"/>
        </w:rPr>
        <w:t>Projektodawcy/Zamawiającego</w:t>
      </w:r>
      <w:r w:rsidRPr="00A148D3">
        <w:rPr>
          <w:rFonts w:ascii="Calibri" w:eastAsia="Calibri" w:hAnsi="Calibri" w:cs="Calibri"/>
          <w:sz w:val="22"/>
          <w:szCs w:val="22"/>
        </w:rPr>
        <w:t xml:space="preserve"> – należy przez to rozumieć </w:t>
      </w:r>
      <w:r w:rsidR="00E777E8" w:rsidRPr="00A148D3">
        <w:rPr>
          <w:rFonts w:ascii="Calibri" w:hAnsi="Calibri" w:cs="Calibri"/>
          <w:sz w:val="22"/>
          <w:szCs w:val="22"/>
        </w:rPr>
        <w:t>Miasto Tomaszów Lubelski / Miejski Ośrodek Pomocy Społecznej w Tomaszowie Lubelskim</w:t>
      </w:r>
      <w:r w:rsidR="00A148D3" w:rsidRPr="00A148D3">
        <w:rPr>
          <w:rFonts w:ascii="Calibri" w:eastAsia="Calibri" w:hAnsi="Calibri" w:cs="Calibri"/>
          <w:b/>
          <w:sz w:val="22"/>
          <w:szCs w:val="22"/>
        </w:rPr>
        <w:t>.</w:t>
      </w:r>
    </w:p>
    <w:p w14:paraId="4ECE4DB8" w14:textId="77777777" w:rsidR="00A148D3" w:rsidRDefault="002827BF" w:rsidP="00A148D3">
      <w:pPr>
        <w:pStyle w:val="Akapitzlist"/>
        <w:numPr>
          <w:ilvl w:val="0"/>
          <w:numId w:val="4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148D3">
        <w:rPr>
          <w:rFonts w:ascii="Calibri" w:eastAsia="Calibri" w:hAnsi="Calibri" w:cs="Calibri"/>
          <w:b/>
          <w:sz w:val="22"/>
          <w:szCs w:val="22"/>
        </w:rPr>
        <w:t>Usługa</w:t>
      </w:r>
      <w:r w:rsidRPr="00A148D3">
        <w:rPr>
          <w:rFonts w:ascii="Calibri" w:eastAsia="Calibri" w:hAnsi="Calibri" w:cs="Calibri"/>
          <w:sz w:val="22"/>
          <w:szCs w:val="22"/>
        </w:rPr>
        <w:t xml:space="preserve"> – realizacja </w:t>
      </w:r>
      <w:r w:rsidR="00CF6F6A" w:rsidRPr="00A148D3">
        <w:rPr>
          <w:rFonts w:ascii="Calibri" w:eastAsia="Calibri" w:hAnsi="Calibri" w:cs="Calibri"/>
          <w:sz w:val="22"/>
          <w:szCs w:val="22"/>
        </w:rPr>
        <w:t>usługi</w:t>
      </w:r>
      <w:r w:rsidR="0008184B" w:rsidRPr="00A148D3">
        <w:rPr>
          <w:rFonts w:ascii="Calibri" w:eastAsia="Calibri" w:hAnsi="Calibri" w:cs="Calibri"/>
          <w:sz w:val="22"/>
          <w:szCs w:val="22"/>
        </w:rPr>
        <w:t xml:space="preserve"> </w:t>
      </w:r>
      <w:r w:rsidR="00B55192" w:rsidRPr="00A148D3">
        <w:rPr>
          <w:rFonts w:ascii="Calibri" w:eastAsia="Calibri" w:hAnsi="Calibri" w:cs="Calibri"/>
          <w:sz w:val="22"/>
          <w:szCs w:val="22"/>
        </w:rPr>
        <w:t xml:space="preserve">poradnictwa </w:t>
      </w:r>
      <w:r w:rsidR="00E777E8" w:rsidRPr="00A148D3">
        <w:rPr>
          <w:rFonts w:ascii="Calibri" w:eastAsia="Calibri" w:hAnsi="Calibri" w:cs="Calibri"/>
          <w:sz w:val="22"/>
          <w:szCs w:val="22"/>
        </w:rPr>
        <w:t>psychologicznego</w:t>
      </w:r>
      <w:r w:rsidR="00E67723" w:rsidRPr="00A148D3">
        <w:rPr>
          <w:rFonts w:ascii="Calibri" w:eastAsia="Calibri" w:hAnsi="Calibri" w:cs="Calibri"/>
          <w:sz w:val="22"/>
          <w:szCs w:val="22"/>
        </w:rPr>
        <w:t xml:space="preserve"> </w:t>
      </w:r>
      <w:r w:rsidRPr="00A148D3">
        <w:rPr>
          <w:rFonts w:ascii="Calibri" w:eastAsia="Calibri" w:hAnsi="Calibri" w:cs="Calibri"/>
          <w:sz w:val="22"/>
          <w:szCs w:val="22"/>
        </w:rPr>
        <w:t>dla Uczestników Projektu</w:t>
      </w:r>
      <w:r w:rsidR="00A148D3">
        <w:rPr>
          <w:rFonts w:ascii="Calibri" w:eastAsia="Calibri" w:hAnsi="Calibri" w:cs="Calibri"/>
          <w:sz w:val="22"/>
          <w:szCs w:val="22"/>
        </w:rPr>
        <w:t>.</w:t>
      </w:r>
    </w:p>
    <w:p w14:paraId="12D5F240" w14:textId="7388EAD5" w:rsidR="001B2AF0" w:rsidRPr="00A148D3" w:rsidRDefault="002827BF" w:rsidP="00A148D3">
      <w:pPr>
        <w:pStyle w:val="Akapitzlist"/>
        <w:numPr>
          <w:ilvl w:val="0"/>
          <w:numId w:val="4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148D3">
        <w:rPr>
          <w:rFonts w:ascii="Calibri" w:eastAsia="Calibri" w:hAnsi="Calibri" w:cs="Calibri"/>
          <w:b/>
          <w:sz w:val="22"/>
          <w:szCs w:val="22"/>
        </w:rPr>
        <w:t>Uczestnik/Uczestniczka projektu</w:t>
      </w:r>
      <w:r w:rsidRPr="00A148D3">
        <w:rPr>
          <w:rFonts w:ascii="Calibri" w:eastAsia="Calibri" w:hAnsi="Calibri" w:cs="Calibri"/>
          <w:sz w:val="22"/>
          <w:szCs w:val="22"/>
        </w:rPr>
        <w:t xml:space="preserve"> – osoba, która zostanie zakwalifikowana do udziału w Projekcie, zgodnie z zasadami określonymi w Regulaminie rekrutacji i uczestnictwa w projekcie i skorzysta </w:t>
      </w:r>
      <w:r w:rsidR="00A148D3">
        <w:rPr>
          <w:rFonts w:ascii="Calibri" w:eastAsia="Calibri" w:hAnsi="Calibri" w:cs="Calibri"/>
          <w:sz w:val="22"/>
          <w:szCs w:val="22"/>
        </w:rPr>
        <w:t xml:space="preserve">                   </w:t>
      </w:r>
      <w:r w:rsidRPr="00A148D3">
        <w:rPr>
          <w:rFonts w:ascii="Calibri" w:eastAsia="Calibri" w:hAnsi="Calibri" w:cs="Calibri"/>
          <w:sz w:val="22"/>
          <w:szCs w:val="22"/>
        </w:rPr>
        <w:t>ze wsparcia przewidzianego w Projekcie.</w:t>
      </w:r>
    </w:p>
    <w:p w14:paraId="6570822B" w14:textId="77777777" w:rsidR="00B55192" w:rsidRPr="00A75590" w:rsidRDefault="00B55192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763B5118" w14:textId="412FE4FD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2</w:t>
      </w:r>
    </w:p>
    <w:p w14:paraId="431885E3" w14:textId="77777777" w:rsidR="004C2D02" w:rsidRPr="004C2D02" w:rsidRDefault="004C2D02" w:rsidP="004C2D02">
      <w:pPr>
        <w:pStyle w:val="Akapitzlist"/>
        <w:numPr>
          <w:ilvl w:val="0"/>
          <w:numId w:val="31"/>
        </w:numPr>
        <w:tabs>
          <w:tab w:val="left" w:pos="0"/>
        </w:tabs>
        <w:autoSpaceDE w:val="0"/>
        <w:spacing w:after="160" w:line="259" w:lineRule="auto"/>
        <w:jc w:val="both"/>
        <w:rPr>
          <w:rFonts w:ascii="Calibri" w:hAnsi="Calibri" w:cs="Calibri"/>
          <w:sz w:val="22"/>
          <w:szCs w:val="22"/>
        </w:rPr>
      </w:pPr>
      <w:r w:rsidRPr="004C2D02">
        <w:rPr>
          <w:rFonts w:ascii="Calibri" w:hAnsi="Calibri" w:cs="Calibri"/>
          <w:sz w:val="22"/>
          <w:szCs w:val="22"/>
        </w:rPr>
        <w:t xml:space="preserve">Przedmiotem zamówienia jest wyłonienie Wykonawcy mającego na celu realizację usługi indywidualnego poradnictwa psychologicznego: </w:t>
      </w:r>
    </w:p>
    <w:p w14:paraId="1ED53586" w14:textId="77777777" w:rsidR="004C2D02" w:rsidRPr="004C2D02" w:rsidRDefault="004C2D02" w:rsidP="004C2D02">
      <w:pPr>
        <w:pStyle w:val="Akapitzlist"/>
        <w:numPr>
          <w:ilvl w:val="0"/>
          <w:numId w:val="31"/>
        </w:numPr>
        <w:tabs>
          <w:tab w:val="left" w:pos="0"/>
        </w:tabs>
        <w:autoSpaceDE w:val="0"/>
        <w:spacing w:after="160" w:line="259" w:lineRule="auto"/>
        <w:jc w:val="both"/>
        <w:rPr>
          <w:rFonts w:ascii="Calibri" w:hAnsi="Calibri" w:cs="Calibri"/>
          <w:sz w:val="22"/>
          <w:szCs w:val="22"/>
        </w:rPr>
      </w:pPr>
      <w:r w:rsidRPr="004C2D02">
        <w:rPr>
          <w:rFonts w:ascii="Calibri" w:hAnsi="Calibri" w:cs="Calibri"/>
          <w:sz w:val="22"/>
          <w:szCs w:val="22"/>
        </w:rPr>
        <w:lastRenderedPageBreak/>
        <w:t>- 200 godzin dla 20 UP w ramach Zad. 2 Usługi społeczne świadczone w społeczności lokalnej poprzez tworzenie warunków i usług w zakresie opieki nad osobami potrzebującymi wsparcia; średnio 10 godzin/UP.</w:t>
      </w:r>
    </w:p>
    <w:p w14:paraId="4F4FFB4B" w14:textId="0C29EC6B" w:rsidR="00E777E8" w:rsidRPr="00E777E8" w:rsidRDefault="00E777E8" w:rsidP="00350EF8">
      <w:pPr>
        <w:pStyle w:val="Akapitzlist"/>
        <w:numPr>
          <w:ilvl w:val="0"/>
          <w:numId w:val="31"/>
        </w:numPr>
        <w:tabs>
          <w:tab w:val="left" w:pos="0"/>
        </w:tabs>
        <w:autoSpaceDE w:val="0"/>
        <w:spacing w:after="160" w:line="259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Tematyka specjalistycznego poradnictwa dotyczyć będzie m.in.:</w:t>
      </w:r>
    </w:p>
    <w:p w14:paraId="4A683A52" w14:textId="77777777" w:rsidR="00E777E8" w:rsidRPr="00E777E8" w:rsidRDefault="00E777E8" w:rsidP="00E777E8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134"/>
        <w:jc w:val="both"/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</w:pPr>
      <w:r w:rsidRPr="00E777E8"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  <w:t>Procesu diagnozowania, profilaktyki, konsultacji Uczestnika Projektu,</w:t>
      </w:r>
    </w:p>
    <w:p w14:paraId="1B923FF9" w14:textId="77777777" w:rsidR="00E777E8" w:rsidRPr="00E777E8" w:rsidRDefault="00E777E8" w:rsidP="00E777E8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134"/>
        <w:jc w:val="both"/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</w:pPr>
      <w:r w:rsidRPr="00E777E8"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  <w:t>Oceny motywacji uczestnika, jego potencjału i predyspozycji, diagnozy sytuacji problemowej, ustaleniu ścieżki indywidualnego wsparcia psychologicznego,</w:t>
      </w:r>
    </w:p>
    <w:p w14:paraId="54ACE150" w14:textId="77777777" w:rsidR="00E777E8" w:rsidRPr="00E777E8" w:rsidRDefault="00E777E8" w:rsidP="00E777E8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134"/>
        <w:jc w:val="both"/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</w:pPr>
      <w:r w:rsidRPr="00E777E8"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  <w:t>Zaplanowania konkretnych etapów pracy, które służą poradzeniu sobie z sytuacją kryzysową przez Uczestnika Projektu,</w:t>
      </w:r>
    </w:p>
    <w:p w14:paraId="074C9A33" w14:textId="77777777" w:rsidR="00E777E8" w:rsidRPr="00E777E8" w:rsidRDefault="00E777E8" w:rsidP="00E777E8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134"/>
        <w:jc w:val="both"/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</w:pPr>
      <w:r w:rsidRPr="00E777E8"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  <w:t>Wspieranie klienta, wspomaganie rozwoju cech sprzyjających poradzeniu sobie w aktualnej trudności, w sytuacji psychologicznego kryzysu Uczestnika Projektu</w:t>
      </w:r>
    </w:p>
    <w:p w14:paraId="20C44BBB" w14:textId="77777777" w:rsidR="00E777E8" w:rsidRPr="00E777E8" w:rsidRDefault="00E777E8" w:rsidP="00E777E8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134"/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</w:pPr>
      <w:r w:rsidRPr="00E777E8"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  <w:t>oraz innych zagadnień zgłaszanych bezpośrednio do Wykonawcy lub przez Uczestników Projektu podczas indywidualnych spotkań</w:t>
      </w:r>
    </w:p>
    <w:p w14:paraId="2599F710" w14:textId="77777777" w:rsidR="00E777E8" w:rsidRPr="00E777E8" w:rsidRDefault="00E777E8" w:rsidP="00E777E8">
      <w:pPr>
        <w:pStyle w:val="Akapitzlist"/>
        <w:tabs>
          <w:tab w:val="left" w:pos="0"/>
        </w:tabs>
        <w:autoSpaceDE w:val="0"/>
        <w:spacing w:after="160" w:line="259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1EA7E826" w14:textId="77777777" w:rsidR="00E777E8" w:rsidRPr="00E777E8" w:rsidRDefault="00E777E8" w:rsidP="00E777E8">
      <w:pPr>
        <w:pStyle w:val="Akapitzlist"/>
        <w:numPr>
          <w:ilvl w:val="0"/>
          <w:numId w:val="31"/>
        </w:numPr>
        <w:tabs>
          <w:tab w:val="left" w:pos="0"/>
        </w:tabs>
        <w:autoSpaceDE w:val="0"/>
        <w:spacing w:after="160" w:line="259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Udział w spotkaniu organizacyjnym (szkolenie dotyczące organizacji realizacji usługi) zorganizowanym w terminie i miejscu wskazanym przez Zamawiającego</w:t>
      </w:r>
    </w:p>
    <w:p w14:paraId="2A81AA49" w14:textId="0ED809FE" w:rsidR="00E777E8" w:rsidRPr="00E777E8" w:rsidRDefault="00E777E8" w:rsidP="00E777E8">
      <w:pPr>
        <w:pStyle w:val="Akapitzlist"/>
        <w:numPr>
          <w:ilvl w:val="0"/>
          <w:numId w:val="31"/>
        </w:numPr>
        <w:tabs>
          <w:tab w:val="left" w:pos="0"/>
        </w:tabs>
        <w:autoSpaceDE w:val="0"/>
        <w:spacing w:after="160" w:line="259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bookmarkStart w:id="0" w:name="_Hlk536395586"/>
      <w:r w:rsidRPr="00E777E8">
        <w:rPr>
          <w:rFonts w:ascii="Calibri" w:hAnsi="Calibri" w:cs="Calibri"/>
          <w:sz w:val="22"/>
          <w:szCs w:val="22"/>
        </w:rPr>
        <w:t>Za godzinę pracy specjalisty przyjmuje się 60 minut, zajęcia mogą odbywać się w dni robocze oraz ewentualnie w sobotę, w zależności od potrzeb uczestnika projektu</w:t>
      </w:r>
      <w:bookmarkEnd w:id="0"/>
      <w:r w:rsidRPr="00E777E8">
        <w:rPr>
          <w:rFonts w:ascii="Calibri" w:hAnsi="Calibri" w:cs="Calibri"/>
          <w:sz w:val="22"/>
          <w:szCs w:val="22"/>
        </w:rPr>
        <w:t xml:space="preserve">. Zamawiający płaci </w:t>
      </w:r>
      <w:r w:rsidR="004E75BD">
        <w:rPr>
          <w:rFonts w:ascii="Calibri" w:hAnsi="Calibri" w:cs="Calibri"/>
          <w:sz w:val="22"/>
          <w:szCs w:val="22"/>
        </w:rPr>
        <w:t xml:space="preserve">                                 </w:t>
      </w:r>
      <w:r w:rsidRPr="00E777E8">
        <w:rPr>
          <w:rFonts w:ascii="Calibri" w:hAnsi="Calibri" w:cs="Calibri"/>
          <w:sz w:val="22"/>
          <w:szCs w:val="22"/>
        </w:rPr>
        <w:t xml:space="preserve">za faktycznie wykonaną godzinę poradnictwa. </w:t>
      </w:r>
    </w:p>
    <w:p w14:paraId="4B6E7A00" w14:textId="500DF9F8" w:rsidR="00E777E8" w:rsidRPr="00E777E8" w:rsidRDefault="00E777E8" w:rsidP="00E777E8">
      <w:pPr>
        <w:pStyle w:val="Akapitzlist"/>
        <w:numPr>
          <w:ilvl w:val="0"/>
          <w:numId w:val="31"/>
        </w:numPr>
        <w:tabs>
          <w:tab w:val="left" w:pos="0"/>
        </w:tabs>
        <w:autoSpaceDE w:val="0"/>
        <w:spacing w:after="160" w:line="259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bookmarkStart w:id="1" w:name="_Hlk213927826"/>
      <w:r w:rsidRPr="00E777E8">
        <w:rPr>
          <w:rFonts w:ascii="Calibri" w:hAnsi="Calibri" w:cs="Calibri"/>
          <w:sz w:val="22"/>
          <w:szCs w:val="22"/>
        </w:rPr>
        <w:t xml:space="preserve">Miejsce realizacji: </w:t>
      </w:r>
      <w:r w:rsidR="00965414" w:rsidRPr="00965414">
        <w:rPr>
          <w:rFonts w:ascii="Calibri" w:hAnsi="Calibri" w:cs="Calibri"/>
          <w:sz w:val="22"/>
          <w:szCs w:val="22"/>
        </w:rPr>
        <w:t>Centrum Aktywizacji Seniorów, ul. Zamojska 2, 22-600 Tomaszów Lubelski</w:t>
      </w:r>
      <w:r w:rsidR="00255969">
        <w:rPr>
          <w:rFonts w:ascii="Calibri" w:hAnsi="Calibri" w:cs="Calibri"/>
          <w:sz w:val="22"/>
          <w:szCs w:val="22"/>
        </w:rPr>
        <w:t>.</w:t>
      </w:r>
    </w:p>
    <w:bookmarkEnd w:id="1"/>
    <w:p w14:paraId="6FB87728" w14:textId="4D7D1E87" w:rsidR="00DA7B73" w:rsidRPr="00E777E8" w:rsidRDefault="004953DD" w:rsidP="00EC4E91">
      <w:pPr>
        <w:pStyle w:val="Akapitzlist"/>
        <w:numPr>
          <w:ilvl w:val="0"/>
          <w:numId w:val="31"/>
        </w:numPr>
        <w:tabs>
          <w:tab w:val="left" w:pos="0"/>
        </w:tabs>
        <w:autoSpaceDE w:val="0"/>
        <w:spacing w:after="160" w:line="259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 xml:space="preserve">Wzory dokumentacji niezbędnej do przeprowadzenia poradnictwa: wzory list obecności, indywidualnej karty poradnictwa </w:t>
      </w:r>
      <w:r w:rsidR="009B195C" w:rsidRPr="00E777E8">
        <w:rPr>
          <w:rFonts w:ascii="Calibri" w:hAnsi="Calibri" w:cs="Calibri"/>
          <w:sz w:val="22"/>
          <w:szCs w:val="22"/>
        </w:rPr>
        <w:t>stanowią  załączniki do umowy.</w:t>
      </w:r>
    </w:p>
    <w:p w14:paraId="2DCAAEFC" w14:textId="77777777" w:rsidR="00FC7EF2" w:rsidRPr="00E777E8" w:rsidRDefault="00FC7EF2">
      <w:pPr>
        <w:jc w:val="both"/>
        <w:rPr>
          <w:rFonts w:ascii="Calibri" w:eastAsia="Calibri" w:hAnsi="Calibri" w:cs="Calibri"/>
          <w:color w:val="FF0000"/>
          <w:sz w:val="22"/>
          <w:szCs w:val="22"/>
        </w:rPr>
      </w:pPr>
    </w:p>
    <w:p w14:paraId="76F4AAFC" w14:textId="4B9A85B4" w:rsidR="00143D1F" w:rsidRPr="00E777E8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E777E8">
        <w:rPr>
          <w:rFonts w:ascii="Calibri" w:eastAsia="Calibri" w:hAnsi="Calibri" w:cs="Calibri"/>
          <w:b/>
          <w:sz w:val="22"/>
          <w:szCs w:val="22"/>
        </w:rPr>
        <w:t>§ 3</w:t>
      </w:r>
    </w:p>
    <w:p w14:paraId="1415546D" w14:textId="0A0D8FD6" w:rsidR="00430EC9" w:rsidRPr="00E777E8" w:rsidRDefault="00430EC9" w:rsidP="00EC4E91">
      <w:pPr>
        <w:pStyle w:val="Default"/>
        <w:numPr>
          <w:ilvl w:val="0"/>
          <w:numId w:val="33"/>
        </w:numPr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 xml:space="preserve">Termin realizacji zamówienia odbędzie się od dnia zawarcia umowy do </w:t>
      </w:r>
      <w:r w:rsidR="00055B9D" w:rsidRPr="00E777E8">
        <w:rPr>
          <w:rFonts w:ascii="Calibri" w:hAnsi="Calibri" w:cs="Calibri"/>
          <w:sz w:val="22"/>
          <w:szCs w:val="22"/>
        </w:rPr>
        <w:t>3</w:t>
      </w:r>
      <w:r w:rsidR="004C2D02">
        <w:rPr>
          <w:rFonts w:ascii="Calibri" w:hAnsi="Calibri" w:cs="Calibri"/>
          <w:sz w:val="22"/>
          <w:szCs w:val="22"/>
        </w:rPr>
        <w:t>1</w:t>
      </w:r>
      <w:r w:rsidR="00F37FA4" w:rsidRPr="00E777E8">
        <w:rPr>
          <w:rFonts w:ascii="Calibri" w:hAnsi="Calibri" w:cs="Calibri"/>
          <w:sz w:val="22"/>
          <w:szCs w:val="22"/>
        </w:rPr>
        <w:t>.0</w:t>
      </w:r>
      <w:r w:rsidR="004C2D02">
        <w:rPr>
          <w:rFonts w:ascii="Calibri" w:hAnsi="Calibri" w:cs="Calibri"/>
          <w:sz w:val="22"/>
          <w:szCs w:val="22"/>
        </w:rPr>
        <w:t>5</w:t>
      </w:r>
      <w:r w:rsidR="00F37FA4" w:rsidRPr="00E777E8">
        <w:rPr>
          <w:rFonts w:ascii="Calibri" w:hAnsi="Calibri" w:cs="Calibri"/>
          <w:sz w:val="22"/>
          <w:szCs w:val="22"/>
        </w:rPr>
        <w:t>.202</w:t>
      </w:r>
      <w:r w:rsidR="004C2D02">
        <w:rPr>
          <w:rFonts w:ascii="Calibri" w:hAnsi="Calibri" w:cs="Calibri"/>
          <w:sz w:val="22"/>
          <w:szCs w:val="22"/>
        </w:rPr>
        <w:t>6</w:t>
      </w:r>
      <w:r w:rsidR="00F37FA4" w:rsidRPr="00E777E8">
        <w:rPr>
          <w:rFonts w:ascii="Calibri" w:hAnsi="Calibri" w:cs="Calibri"/>
          <w:sz w:val="22"/>
          <w:szCs w:val="22"/>
        </w:rPr>
        <w:t xml:space="preserve"> r.</w:t>
      </w:r>
      <w:r w:rsidRPr="00E777E8">
        <w:rPr>
          <w:rFonts w:ascii="Calibri" w:hAnsi="Calibri" w:cs="Calibri"/>
          <w:sz w:val="22"/>
          <w:szCs w:val="22"/>
        </w:rPr>
        <w:t xml:space="preserve">, przy czym dokładny harmonogram zawierający dni oraz godziny </w:t>
      </w:r>
      <w:r w:rsidR="00500EC9" w:rsidRPr="00E777E8">
        <w:rPr>
          <w:rFonts w:ascii="Calibri" w:hAnsi="Calibri" w:cs="Calibri"/>
          <w:sz w:val="22"/>
          <w:szCs w:val="22"/>
        </w:rPr>
        <w:t>poradnictwa</w:t>
      </w:r>
      <w:r w:rsidRPr="00E777E8">
        <w:rPr>
          <w:rFonts w:ascii="Calibri" w:hAnsi="Calibri" w:cs="Calibri"/>
          <w:sz w:val="22"/>
          <w:szCs w:val="22"/>
        </w:rPr>
        <w:t xml:space="preserve"> uzależniony jest od preferencji Uczestników Projektu i zostanie </w:t>
      </w:r>
      <w:r w:rsidR="00C3745E" w:rsidRPr="00E777E8">
        <w:rPr>
          <w:rFonts w:ascii="Calibri" w:hAnsi="Calibri" w:cs="Calibri"/>
          <w:sz w:val="22"/>
          <w:szCs w:val="22"/>
        </w:rPr>
        <w:t>uzgadniany z</w:t>
      </w:r>
      <w:r w:rsidRPr="00E777E8">
        <w:rPr>
          <w:rFonts w:ascii="Calibri" w:hAnsi="Calibri" w:cs="Calibri"/>
          <w:sz w:val="22"/>
          <w:szCs w:val="22"/>
        </w:rPr>
        <w:t xml:space="preserve"> Wykonawc</w:t>
      </w:r>
      <w:r w:rsidR="00C3745E" w:rsidRPr="00E777E8">
        <w:rPr>
          <w:rFonts w:ascii="Calibri" w:hAnsi="Calibri" w:cs="Calibri"/>
          <w:sz w:val="22"/>
          <w:szCs w:val="22"/>
        </w:rPr>
        <w:t>ą</w:t>
      </w:r>
      <w:r w:rsidRPr="00E777E8">
        <w:rPr>
          <w:rFonts w:ascii="Calibri" w:hAnsi="Calibri" w:cs="Calibri"/>
          <w:sz w:val="22"/>
          <w:szCs w:val="22"/>
        </w:rPr>
        <w:t xml:space="preserve"> przed rozpoczęciem </w:t>
      </w:r>
      <w:r w:rsidR="00500EC9" w:rsidRPr="00E777E8">
        <w:rPr>
          <w:rFonts w:ascii="Calibri" w:hAnsi="Calibri" w:cs="Calibri"/>
          <w:sz w:val="22"/>
          <w:szCs w:val="22"/>
        </w:rPr>
        <w:t xml:space="preserve">poradnictwa </w:t>
      </w:r>
      <w:r w:rsidR="004E75BD">
        <w:rPr>
          <w:rFonts w:ascii="Calibri" w:hAnsi="Calibri" w:cs="Calibri"/>
          <w:sz w:val="22"/>
          <w:szCs w:val="22"/>
        </w:rPr>
        <w:t xml:space="preserve">                             </w:t>
      </w:r>
      <w:r w:rsidRPr="00E777E8">
        <w:rPr>
          <w:rFonts w:ascii="Calibri" w:hAnsi="Calibri" w:cs="Calibri"/>
          <w:sz w:val="22"/>
          <w:szCs w:val="22"/>
        </w:rPr>
        <w:t xml:space="preserve">w terminie zgodnym ze zgłoszoną przez Wykonawcę gotowością świadczenia usług na rzecz </w:t>
      </w:r>
      <w:r w:rsidR="004E75BD">
        <w:rPr>
          <w:rFonts w:ascii="Calibri" w:hAnsi="Calibri" w:cs="Calibri"/>
          <w:sz w:val="22"/>
          <w:szCs w:val="22"/>
        </w:rPr>
        <w:t>U</w:t>
      </w:r>
      <w:r w:rsidRPr="00E777E8">
        <w:rPr>
          <w:rFonts w:ascii="Calibri" w:hAnsi="Calibri" w:cs="Calibri"/>
          <w:sz w:val="22"/>
          <w:szCs w:val="22"/>
        </w:rPr>
        <w:t>czestników projektu.</w:t>
      </w:r>
    </w:p>
    <w:p w14:paraId="3B2D44CC" w14:textId="3A7E2381" w:rsidR="002E7AA2" w:rsidRPr="00E777E8" w:rsidRDefault="00CA39CE" w:rsidP="00EC4E91">
      <w:pPr>
        <w:pStyle w:val="Bezodstpw"/>
        <w:numPr>
          <w:ilvl w:val="0"/>
          <w:numId w:val="33"/>
        </w:numPr>
        <w:suppressAutoHyphens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Zapotrzebowanie  zgłaszane będzie w formie elektronicznej lub telefonicznej</w:t>
      </w:r>
      <w:r w:rsidRPr="00E777E8">
        <w:rPr>
          <w:rFonts w:ascii="Calibri" w:hAnsi="Calibri" w:cs="Calibri"/>
          <w:sz w:val="22"/>
          <w:szCs w:val="22"/>
        </w:rPr>
        <w:t>.</w:t>
      </w:r>
    </w:p>
    <w:p w14:paraId="091344E7" w14:textId="77777777" w:rsidR="002E7AA2" w:rsidRPr="00E777E8" w:rsidRDefault="002E7AA2">
      <w:pPr>
        <w:rPr>
          <w:rFonts w:ascii="Calibri" w:eastAsia="Calibri" w:hAnsi="Calibri" w:cs="Calibri"/>
          <w:sz w:val="22"/>
          <w:szCs w:val="22"/>
        </w:rPr>
      </w:pPr>
    </w:p>
    <w:p w14:paraId="038F76EC" w14:textId="3CB6CB1A" w:rsidR="00FC7EF2" w:rsidRPr="00E777E8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E777E8">
        <w:rPr>
          <w:rFonts w:ascii="Calibri" w:eastAsia="Calibri" w:hAnsi="Calibri" w:cs="Calibri"/>
          <w:b/>
          <w:sz w:val="22"/>
          <w:szCs w:val="22"/>
        </w:rPr>
        <w:t>§ 4</w:t>
      </w:r>
    </w:p>
    <w:p w14:paraId="597FA2D0" w14:textId="30A79F66" w:rsidR="00143D1F" w:rsidRPr="00E777E8" w:rsidRDefault="00143D1F" w:rsidP="00143D1F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Wykonawca w ramach prowadzenia usługi poradnictwa zobowiązuję się:</w:t>
      </w:r>
    </w:p>
    <w:p w14:paraId="1095F908" w14:textId="0D83406A" w:rsidR="00143D1F" w:rsidRPr="00E777E8" w:rsidRDefault="00143D1F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prowadzić poradnictwo zgodnie z harmonogramem,</w:t>
      </w:r>
      <w:r w:rsidR="00965414">
        <w:rPr>
          <w:rFonts w:ascii="Calibri" w:hAnsi="Calibri" w:cs="Calibri"/>
          <w:sz w:val="22"/>
          <w:szCs w:val="22"/>
        </w:rPr>
        <w:t xml:space="preserve"> sporządzonym zgodnie ze wzorem stanowiącym załącznik nr 3 do umowy. Pierwszy harmonogram realizacji poradnictwa psychologicznego musi zostać przekazany Zamawiającemu co najmniej 5 dni przed rozpoczęciem zadania, po wcześniejszym uzgodnieniu z Koordynatorem Centrum Aktywizacji Seniorów, </w:t>
      </w:r>
      <w:r w:rsidR="00CB39EB">
        <w:rPr>
          <w:rFonts w:ascii="Calibri" w:hAnsi="Calibri" w:cs="Calibri"/>
          <w:sz w:val="22"/>
          <w:szCs w:val="22"/>
        </w:rPr>
        <w:t xml:space="preserve">                                </w:t>
      </w:r>
      <w:r w:rsidR="00965414">
        <w:rPr>
          <w:rFonts w:ascii="Calibri" w:hAnsi="Calibri" w:cs="Calibri"/>
          <w:sz w:val="22"/>
          <w:szCs w:val="22"/>
        </w:rPr>
        <w:t>ul. Zamojska 2, 22-600 Tomaszów Lubelski, tel. 661 750 888.</w:t>
      </w:r>
    </w:p>
    <w:p w14:paraId="35CEE954" w14:textId="77777777" w:rsidR="009B195C" w:rsidRPr="00E777E8" w:rsidRDefault="00143D1F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 xml:space="preserve">wypełniać dokumentację z poradnictwa, w tym: </w:t>
      </w:r>
    </w:p>
    <w:p w14:paraId="045A765B" w14:textId="30A14488" w:rsidR="00143D1F" w:rsidRPr="00E777E8" w:rsidRDefault="00143D1F" w:rsidP="009B195C">
      <w:pPr>
        <w:pStyle w:val="Bezodstpw"/>
        <w:numPr>
          <w:ilvl w:val="0"/>
          <w:numId w:val="34"/>
        </w:numPr>
        <w:tabs>
          <w:tab w:val="clear" w:pos="0"/>
        </w:tabs>
        <w:suppressAutoHyphens/>
        <w:ind w:left="851" w:hanging="28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 xml:space="preserve">listy obecności ze spotkań z Uczestnikami Projektu, Indywidualne karty poradnictwa, </w:t>
      </w:r>
    </w:p>
    <w:p w14:paraId="52B1E5D6" w14:textId="5DD9FFC6" w:rsidR="009B195C" w:rsidRPr="00E777E8" w:rsidRDefault="009B195C" w:rsidP="009B195C">
      <w:pPr>
        <w:pStyle w:val="Bezodstpw"/>
        <w:numPr>
          <w:ilvl w:val="0"/>
          <w:numId w:val="34"/>
        </w:numPr>
        <w:tabs>
          <w:tab w:val="clear" w:pos="0"/>
        </w:tabs>
        <w:suppressAutoHyphens/>
        <w:ind w:left="851" w:hanging="28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 xml:space="preserve">harmonogram realizacji usługi na każdy miesiąc z obowiązkiem aktualizacji danych minimum 5 dni przed planowaną zmianą terminu </w:t>
      </w:r>
    </w:p>
    <w:p w14:paraId="4C433771" w14:textId="235144D2" w:rsidR="004656B5" w:rsidRPr="00E777E8" w:rsidRDefault="00143D1F" w:rsidP="009B195C">
      <w:pPr>
        <w:pStyle w:val="Bezodstpw"/>
        <w:numPr>
          <w:ilvl w:val="0"/>
          <w:numId w:val="34"/>
        </w:numPr>
        <w:tabs>
          <w:tab w:val="clear" w:pos="0"/>
        </w:tabs>
        <w:suppressAutoHyphens/>
        <w:ind w:left="851" w:hanging="28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protokół</w:t>
      </w:r>
      <w:r w:rsidR="009B195C" w:rsidRPr="00E777E8">
        <w:rPr>
          <w:rFonts w:ascii="Calibri" w:hAnsi="Calibri" w:cs="Calibri"/>
          <w:sz w:val="22"/>
          <w:szCs w:val="22"/>
        </w:rPr>
        <w:t xml:space="preserve"> za każdy miesiąc realizacji usługi</w:t>
      </w:r>
      <w:r w:rsidRPr="00E777E8">
        <w:rPr>
          <w:rFonts w:ascii="Calibri" w:hAnsi="Calibri" w:cs="Calibri"/>
          <w:sz w:val="22"/>
          <w:szCs w:val="22"/>
        </w:rPr>
        <w:t>, dokument</w:t>
      </w:r>
      <w:r w:rsidR="00C83299" w:rsidRPr="00E777E8">
        <w:rPr>
          <w:rFonts w:ascii="Calibri" w:hAnsi="Calibri" w:cs="Calibri"/>
          <w:sz w:val="22"/>
          <w:szCs w:val="22"/>
        </w:rPr>
        <w:t>y</w:t>
      </w:r>
      <w:r w:rsidRPr="00E777E8">
        <w:rPr>
          <w:rFonts w:ascii="Calibri" w:hAnsi="Calibri" w:cs="Calibri"/>
          <w:sz w:val="22"/>
          <w:szCs w:val="22"/>
        </w:rPr>
        <w:t xml:space="preserve"> któr</w:t>
      </w:r>
      <w:r w:rsidR="009B195C" w:rsidRPr="00E777E8">
        <w:rPr>
          <w:rFonts w:ascii="Calibri" w:hAnsi="Calibri" w:cs="Calibri"/>
          <w:sz w:val="22"/>
          <w:szCs w:val="22"/>
        </w:rPr>
        <w:t>ych</w:t>
      </w:r>
      <w:r w:rsidRPr="00E777E8">
        <w:rPr>
          <w:rFonts w:ascii="Calibri" w:hAnsi="Calibri" w:cs="Calibri"/>
          <w:sz w:val="22"/>
          <w:szCs w:val="22"/>
        </w:rPr>
        <w:t xml:space="preserve"> wzór stanowią załączniki </w:t>
      </w:r>
      <w:r w:rsidR="004E75BD">
        <w:rPr>
          <w:rFonts w:ascii="Calibri" w:hAnsi="Calibri" w:cs="Calibri"/>
          <w:sz w:val="22"/>
          <w:szCs w:val="22"/>
        </w:rPr>
        <w:t xml:space="preserve">                         </w:t>
      </w:r>
      <w:r w:rsidRPr="00E777E8">
        <w:rPr>
          <w:rFonts w:ascii="Calibri" w:hAnsi="Calibri" w:cs="Calibri"/>
          <w:sz w:val="22"/>
          <w:szCs w:val="22"/>
        </w:rPr>
        <w:t>do umowy</w:t>
      </w:r>
    </w:p>
    <w:p w14:paraId="6ABD2E73" w14:textId="12ACA8C9" w:rsidR="004656B5" w:rsidRPr="00E777E8" w:rsidRDefault="004656B5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lastRenderedPageBreak/>
        <w:t>przekazania Zamawiającemu oryginałów wszelkiej dokumentacji związanej z realizacją zamówienia w terminie do 5 dni roboczych po zakończeniu danego miesiąca realizacji przedmiotu zamówienia, a zeskanowanych dokumentów, w razie potrzeby na wezwanie Zamawiającego.</w:t>
      </w:r>
    </w:p>
    <w:p w14:paraId="09EF0A39" w14:textId="00363184" w:rsidR="00CE1AC0" w:rsidRPr="00E777E8" w:rsidRDefault="00CE1AC0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stał</w:t>
      </w:r>
      <w:r w:rsidR="00DA7B73" w:rsidRPr="00E777E8">
        <w:rPr>
          <w:rFonts w:ascii="Calibri" w:hAnsi="Calibri" w:cs="Calibri"/>
          <w:sz w:val="22"/>
          <w:szCs w:val="22"/>
        </w:rPr>
        <w:t>ej</w:t>
      </w:r>
      <w:r w:rsidRPr="00E777E8">
        <w:rPr>
          <w:rFonts w:ascii="Calibri" w:hAnsi="Calibri" w:cs="Calibri"/>
          <w:sz w:val="22"/>
          <w:szCs w:val="22"/>
        </w:rPr>
        <w:t xml:space="preserve"> i bieżąc</w:t>
      </w:r>
      <w:r w:rsidR="00DA7B73" w:rsidRPr="00E777E8">
        <w:rPr>
          <w:rFonts w:ascii="Calibri" w:hAnsi="Calibri" w:cs="Calibri"/>
          <w:sz w:val="22"/>
          <w:szCs w:val="22"/>
        </w:rPr>
        <w:t>ej</w:t>
      </w:r>
      <w:r w:rsidRPr="00E777E8">
        <w:rPr>
          <w:rFonts w:ascii="Calibri" w:hAnsi="Calibri" w:cs="Calibri"/>
          <w:sz w:val="22"/>
          <w:szCs w:val="22"/>
        </w:rPr>
        <w:t xml:space="preserve"> współprac</w:t>
      </w:r>
      <w:r w:rsidR="00DA7B73" w:rsidRPr="00E777E8">
        <w:rPr>
          <w:rFonts w:ascii="Calibri" w:hAnsi="Calibri" w:cs="Calibri"/>
          <w:sz w:val="22"/>
          <w:szCs w:val="22"/>
        </w:rPr>
        <w:t>y</w:t>
      </w:r>
      <w:r w:rsidRPr="00E777E8">
        <w:rPr>
          <w:rFonts w:ascii="Calibri" w:hAnsi="Calibri" w:cs="Calibri"/>
          <w:sz w:val="22"/>
          <w:szCs w:val="22"/>
        </w:rPr>
        <w:t xml:space="preserve"> z Zamawiającym</w:t>
      </w:r>
    </w:p>
    <w:p w14:paraId="4205E461" w14:textId="373BBDD9" w:rsidR="00F37FA4" w:rsidRPr="00E777E8" w:rsidRDefault="00F37FA4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informować uczestników projektu o współfinansowaniu projektu ze środków Unii Europejskiej w ramach Europejskiego Funduszu Społecznego Plus,</w:t>
      </w:r>
    </w:p>
    <w:p w14:paraId="4A7BD618" w14:textId="77777777" w:rsidR="00F37FA4" w:rsidRPr="00E777E8" w:rsidRDefault="00F37FA4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informowanie Zamawiającego o każdorazowej nieobecności uczestników na spotkaniach oraz o wszelkich sytuacjach mających wpływ na prowadzenie spotkań zgodnie z umową lub uniemożliwiających wykonanie umowy.</w:t>
      </w:r>
    </w:p>
    <w:p w14:paraId="10CE2955" w14:textId="77777777" w:rsidR="000D615C" w:rsidRPr="00E777E8" w:rsidRDefault="000D615C">
      <w:pPr>
        <w:rPr>
          <w:rFonts w:ascii="Calibri" w:eastAsia="Calibri" w:hAnsi="Calibri" w:cs="Calibri"/>
          <w:sz w:val="22"/>
          <w:szCs w:val="22"/>
        </w:rPr>
      </w:pPr>
    </w:p>
    <w:p w14:paraId="5F2E8CA4" w14:textId="4CF73CBA" w:rsidR="00FC7EF2" w:rsidRPr="00E777E8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E777E8">
        <w:rPr>
          <w:rFonts w:ascii="Calibri" w:eastAsia="Calibri" w:hAnsi="Calibri" w:cs="Calibri"/>
          <w:b/>
          <w:sz w:val="22"/>
          <w:szCs w:val="22"/>
        </w:rPr>
        <w:t>§ 5</w:t>
      </w:r>
    </w:p>
    <w:p w14:paraId="113B9437" w14:textId="77777777" w:rsidR="004656B5" w:rsidRPr="00E777E8" w:rsidRDefault="004656B5" w:rsidP="004656B5">
      <w:pPr>
        <w:pStyle w:val="Bezodstpw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Zamawiający zobowiązany jest:</w:t>
      </w:r>
    </w:p>
    <w:p w14:paraId="35B1BFF2" w14:textId="77777777" w:rsidR="004656B5" w:rsidRPr="00E777E8" w:rsidRDefault="004656B5" w:rsidP="00414F0F">
      <w:pPr>
        <w:pStyle w:val="Bezodstpw"/>
        <w:numPr>
          <w:ilvl w:val="0"/>
          <w:numId w:val="9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przygotować wzory dokumentacji związanej z realizacją zajęć (wzory list obecności, indywidualnych karty poradnictwa),</w:t>
      </w:r>
    </w:p>
    <w:p w14:paraId="7F1D8911" w14:textId="3A164462" w:rsidR="004656B5" w:rsidRPr="00A75590" w:rsidRDefault="004656B5" w:rsidP="00414F0F">
      <w:pPr>
        <w:pStyle w:val="Bezodstpw"/>
        <w:numPr>
          <w:ilvl w:val="0"/>
          <w:numId w:val="9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zapewnić salę z niezbędnym wyposażeniem do realizacji usług poradnictwa.</w:t>
      </w:r>
    </w:p>
    <w:p w14:paraId="74661266" w14:textId="77777777" w:rsidR="005E34AB" w:rsidRPr="00A75590" w:rsidRDefault="005E34AB" w:rsidP="001B2AF0">
      <w:pPr>
        <w:rPr>
          <w:rFonts w:ascii="Calibri" w:eastAsia="Calibri" w:hAnsi="Calibri" w:cs="Calibri"/>
          <w:sz w:val="22"/>
          <w:szCs w:val="22"/>
        </w:rPr>
      </w:pPr>
    </w:p>
    <w:p w14:paraId="53AA27D8" w14:textId="43E17E4B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6</w:t>
      </w:r>
    </w:p>
    <w:p w14:paraId="165B042D" w14:textId="33F324A4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Wynagrodzenie za zrealizowanie 1 godziny zegarowej poradnictwa wynosi </w:t>
      </w:r>
      <w:r w:rsidR="004C2D02">
        <w:rPr>
          <w:rFonts w:ascii="Calibri" w:eastAsia="Calibri" w:hAnsi="Calibri" w:cs="Calibri"/>
          <w:b/>
          <w:sz w:val="22"/>
          <w:szCs w:val="22"/>
        </w:rPr>
        <w:t>…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(słownie: </w:t>
      </w:r>
      <w:r w:rsidR="004C2D02">
        <w:rPr>
          <w:rFonts w:ascii="Calibri" w:eastAsia="Calibri" w:hAnsi="Calibri" w:cs="Calibri"/>
          <w:b/>
          <w:sz w:val="22"/>
          <w:szCs w:val="22"/>
        </w:rPr>
        <w:t>…</w:t>
      </w:r>
      <w:r w:rsidRPr="00A75590">
        <w:rPr>
          <w:rFonts w:ascii="Calibri" w:eastAsia="Calibri" w:hAnsi="Calibri" w:cs="Calibri"/>
          <w:b/>
          <w:sz w:val="22"/>
          <w:szCs w:val="22"/>
        </w:rPr>
        <w:t>)</w:t>
      </w:r>
      <w:r w:rsidRPr="00A75590">
        <w:rPr>
          <w:rFonts w:ascii="Calibri" w:eastAsia="Calibri" w:hAnsi="Calibri" w:cs="Calibri"/>
          <w:sz w:val="22"/>
          <w:szCs w:val="22"/>
        </w:rPr>
        <w:t xml:space="preserve"> a kwota całkowitego wynagrodzenia za prawidłowe wykonanie przedmiotu </w:t>
      </w:r>
      <w:r w:rsidRPr="009B195C">
        <w:rPr>
          <w:rFonts w:ascii="Calibri" w:eastAsia="Calibri" w:hAnsi="Calibri" w:cs="Calibri"/>
          <w:sz w:val="22"/>
          <w:szCs w:val="22"/>
        </w:rPr>
        <w:t xml:space="preserve">umowy czyli </w:t>
      </w:r>
      <w:r w:rsidR="00350EF8">
        <w:rPr>
          <w:rFonts w:ascii="Calibri" w:eastAsia="Calibri" w:hAnsi="Calibri" w:cs="Calibri"/>
          <w:sz w:val="22"/>
          <w:szCs w:val="22"/>
        </w:rPr>
        <w:t>2</w:t>
      </w:r>
      <w:r w:rsidR="004C2D02">
        <w:rPr>
          <w:rFonts w:ascii="Calibri" w:eastAsia="Calibri" w:hAnsi="Calibri" w:cs="Calibri"/>
          <w:sz w:val="22"/>
          <w:szCs w:val="22"/>
        </w:rPr>
        <w:t>00</w:t>
      </w:r>
      <w:r w:rsidR="0012230B" w:rsidRPr="009B195C">
        <w:rPr>
          <w:rFonts w:ascii="Calibri" w:eastAsia="Calibri" w:hAnsi="Calibri" w:cs="Calibri"/>
          <w:sz w:val="22"/>
          <w:szCs w:val="22"/>
        </w:rPr>
        <w:t xml:space="preserve"> </w:t>
      </w:r>
      <w:r w:rsidRPr="009B195C">
        <w:rPr>
          <w:rFonts w:ascii="Calibri" w:eastAsia="Calibri" w:hAnsi="Calibri" w:cs="Calibri"/>
          <w:sz w:val="22"/>
          <w:szCs w:val="22"/>
        </w:rPr>
        <w:t>godzin zegarow</w:t>
      </w:r>
      <w:r w:rsidR="004C2D02">
        <w:rPr>
          <w:rFonts w:ascii="Calibri" w:eastAsia="Calibri" w:hAnsi="Calibri" w:cs="Calibri"/>
          <w:sz w:val="22"/>
          <w:szCs w:val="22"/>
        </w:rPr>
        <w:t>ych</w:t>
      </w:r>
      <w:r w:rsidRPr="009B195C">
        <w:rPr>
          <w:rFonts w:ascii="Calibri" w:eastAsia="Calibri" w:hAnsi="Calibri" w:cs="Calibri"/>
          <w:sz w:val="22"/>
          <w:szCs w:val="22"/>
        </w:rPr>
        <w:t xml:space="preserve"> indywidualnego</w:t>
      </w:r>
      <w:r w:rsidRPr="00A75590">
        <w:rPr>
          <w:rFonts w:ascii="Calibri" w:eastAsia="Calibri" w:hAnsi="Calibri" w:cs="Calibri"/>
          <w:sz w:val="22"/>
          <w:szCs w:val="22"/>
        </w:rPr>
        <w:t xml:space="preserve"> poradnictwa </w:t>
      </w:r>
      <w:r w:rsidR="00E777E8">
        <w:rPr>
          <w:rFonts w:ascii="Calibri" w:hAnsi="Calibri" w:cs="Calibri"/>
          <w:color w:val="auto"/>
          <w:sz w:val="22"/>
          <w:szCs w:val="22"/>
        </w:rPr>
        <w:t>psychologicznego</w:t>
      </w:r>
      <w:r w:rsidR="009B195C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8D323F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wynosi</w:t>
      </w:r>
      <w:r w:rsidR="00AC7B4E">
        <w:rPr>
          <w:rFonts w:ascii="Calibri" w:eastAsia="Calibri" w:hAnsi="Calibri" w:cs="Calibri"/>
          <w:sz w:val="22"/>
          <w:szCs w:val="22"/>
        </w:rPr>
        <w:t xml:space="preserve"> </w:t>
      </w:r>
      <w:r w:rsidR="004C2D02">
        <w:rPr>
          <w:rFonts w:ascii="Calibri" w:eastAsia="Calibri" w:hAnsi="Calibri" w:cs="Calibri"/>
          <w:b/>
          <w:bCs/>
          <w:sz w:val="22"/>
          <w:szCs w:val="22"/>
        </w:rPr>
        <w:t>…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A75590">
        <w:rPr>
          <w:rFonts w:ascii="Calibri" w:eastAsia="Calibri" w:hAnsi="Calibri" w:cs="Calibri"/>
          <w:sz w:val="22"/>
          <w:szCs w:val="22"/>
        </w:rPr>
        <w:t xml:space="preserve"> (</w:t>
      </w:r>
      <w:r w:rsidRPr="00AC7B4E">
        <w:rPr>
          <w:rFonts w:ascii="Calibri" w:eastAsia="Calibri" w:hAnsi="Calibri" w:cs="Calibri"/>
          <w:b/>
          <w:bCs/>
          <w:sz w:val="22"/>
          <w:szCs w:val="22"/>
        </w:rPr>
        <w:t>słownie</w:t>
      </w:r>
      <w:r w:rsidR="00C3745E" w:rsidRPr="00AC7B4E">
        <w:rPr>
          <w:rFonts w:ascii="Calibri" w:eastAsia="Calibri" w:hAnsi="Calibri" w:cs="Calibri"/>
          <w:b/>
          <w:bCs/>
          <w:sz w:val="22"/>
          <w:szCs w:val="22"/>
        </w:rPr>
        <w:t xml:space="preserve">: </w:t>
      </w:r>
      <w:r w:rsidR="004C2D02">
        <w:rPr>
          <w:rFonts w:ascii="Calibri" w:eastAsia="Calibri" w:hAnsi="Calibri" w:cs="Calibri"/>
          <w:b/>
          <w:bCs/>
          <w:sz w:val="22"/>
          <w:szCs w:val="22"/>
        </w:rPr>
        <w:t>…</w:t>
      </w:r>
      <w:r w:rsidRPr="00AC7B4E">
        <w:rPr>
          <w:rFonts w:ascii="Calibri" w:eastAsia="Calibri" w:hAnsi="Calibri" w:cs="Calibri"/>
          <w:b/>
          <w:bCs/>
          <w:sz w:val="22"/>
          <w:szCs w:val="22"/>
        </w:rPr>
        <w:t>)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3CBBF137" w14:textId="77777777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Wynagrodzenie należne Wykonawcy uzależnione jest od faktycznie zrealizowanych godzin poradnictwa.</w:t>
      </w:r>
    </w:p>
    <w:p w14:paraId="11218DAB" w14:textId="412FEF98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Strony będą rozliczać się w okresach miesięcznych z dołu. Zapłata za zrealizowaną usługę za dany miesiąc nastąpi na podstawie prawidłowo wystawionego przez Wykonawcę rachunku/ faktury VAT, po podpisaniu protokołu odbioru oraz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po przekazaniu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Zamawiającemu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wymaganej dokumentacji dotyczącej przedmiotu zamówienia wskazanej w § 4 pkt. </w:t>
      </w:r>
      <w:r w:rsidR="00C83299" w:rsidRPr="00A75590">
        <w:rPr>
          <w:rFonts w:ascii="Calibri" w:eastAsia="Calibri" w:hAnsi="Calibri" w:cs="Calibri"/>
          <w:color w:val="auto"/>
          <w:sz w:val="22"/>
          <w:szCs w:val="22"/>
        </w:rPr>
        <w:t>2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.</w:t>
      </w:r>
    </w:p>
    <w:p w14:paraId="4F44A5EC" w14:textId="2815EA1B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>Podstawą do wystawienia rachunku</w:t>
      </w:r>
      <w:r w:rsidR="00AC7B4E">
        <w:rPr>
          <w:rFonts w:ascii="Calibri" w:eastAsia="Calibri" w:hAnsi="Calibri" w:cs="Calibri"/>
          <w:color w:val="auto"/>
          <w:sz w:val="22"/>
          <w:szCs w:val="22"/>
        </w:rPr>
        <w:t>/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faktury VAT </w:t>
      </w:r>
      <w:r w:rsidRPr="00A75590">
        <w:rPr>
          <w:rFonts w:ascii="Calibri" w:hAnsi="Calibri" w:cs="Calibri"/>
          <w:color w:val="auto"/>
          <w:sz w:val="22"/>
          <w:szCs w:val="22"/>
        </w:rPr>
        <w:t>będzie podpisanie przez strony protokołu ewidencjonując</w:t>
      </w:r>
      <w:r w:rsidR="009B195C">
        <w:rPr>
          <w:rFonts w:ascii="Calibri" w:hAnsi="Calibri" w:cs="Calibri"/>
          <w:color w:val="auto"/>
          <w:sz w:val="22"/>
          <w:szCs w:val="22"/>
        </w:rPr>
        <w:t>ego</w:t>
      </w:r>
      <w:r w:rsidRPr="00A75590">
        <w:rPr>
          <w:rFonts w:ascii="Calibri" w:hAnsi="Calibri" w:cs="Calibri"/>
          <w:color w:val="auto"/>
          <w:sz w:val="22"/>
          <w:szCs w:val="22"/>
        </w:rPr>
        <w:t xml:space="preserve"> zrealizowane godziny poradnictwa.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</w:p>
    <w:p w14:paraId="179E2F8B" w14:textId="1926CB95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Termin zapłaty wynagrodzenia będzie wynikał z rachunku</w:t>
      </w:r>
      <w:r w:rsidR="0087716B" w:rsidRPr="00A75590">
        <w:rPr>
          <w:rFonts w:ascii="Calibri" w:eastAsia="Calibri" w:hAnsi="Calibri" w:cs="Calibri"/>
          <w:color w:val="auto"/>
          <w:sz w:val="22"/>
          <w:szCs w:val="22"/>
        </w:rPr>
        <w:t>/ faktury VAT</w:t>
      </w:r>
      <w:r w:rsidRPr="00A75590">
        <w:rPr>
          <w:rFonts w:ascii="Calibri" w:eastAsia="Calibri" w:hAnsi="Calibri" w:cs="Calibri"/>
          <w:sz w:val="22"/>
          <w:szCs w:val="22"/>
        </w:rPr>
        <w:t xml:space="preserve">. Wynagrodzenie Wykonawcy określone w ust. 1 zostanie zapłacone w drodze polecenia przelewu, w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ciągu 60 dni od </w:t>
      </w:r>
      <w:r w:rsidRPr="00A75590">
        <w:rPr>
          <w:rFonts w:ascii="Calibri" w:eastAsia="Calibri" w:hAnsi="Calibri" w:cs="Calibri"/>
          <w:sz w:val="22"/>
          <w:szCs w:val="22"/>
        </w:rPr>
        <w:t>daty dostarczenia prawidłowo wystawionych faktur VAT/rachunków. Za datę płatności uważa się datę obciążenia przez bank rachunku Zamawiającego. Zapłata nastąpi przelewem bankowym na rachunek bankowy Wykonawcy.</w:t>
      </w:r>
    </w:p>
    <w:p w14:paraId="2B80D622" w14:textId="47CE70C4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zastrzega, że wypłata wynagrodzenia może nastąpić dopiero po przekazaniu środków finansowych na ten cel Zamawiającemu przez Instytucję  </w:t>
      </w:r>
      <w:r w:rsidR="00DA7B73" w:rsidRPr="00A75590">
        <w:rPr>
          <w:rFonts w:ascii="Calibri" w:eastAsia="Calibri" w:hAnsi="Calibri" w:cs="Calibri"/>
          <w:sz w:val="22"/>
          <w:szCs w:val="22"/>
        </w:rPr>
        <w:t>Zarządzającą</w:t>
      </w:r>
      <w:r w:rsidRPr="00A75590">
        <w:rPr>
          <w:rFonts w:ascii="Calibri" w:eastAsia="Calibri" w:hAnsi="Calibri" w:cs="Calibri"/>
          <w:sz w:val="22"/>
          <w:szCs w:val="22"/>
        </w:rPr>
        <w:t>. Zapłata nastąpi nie później niż w terminie 14 dni od otrzymania środków finansowych przez Zamawiającego.</w:t>
      </w:r>
    </w:p>
    <w:p w14:paraId="08A39A9D" w14:textId="169A6B3E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Wynagrodzenie jest współfinansowane przez Unię Europejską w ramach Europejskiego Funduszu Społecznego</w:t>
      </w:r>
      <w:r w:rsidR="0087716B" w:rsidRPr="00A75590">
        <w:rPr>
          <w:rFonts w:ascii="Calibri" w:eastAsia="Calibri" w:hAnsi="Calibri" w:cs="Calibri"/>
          <w:sz w:val="22"/>
          <w:szCs w:val="22"/>
        </w:rPr>
        <w:t xml:space="preserve"> Plus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076F3EB9" w14:textId="1511BA28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zastrzega, iż wypłata wynagrodzenia należnego Wykonawcy może ulec opóźnieniu ze względu na nieterminowe dokonanie przelewu transzy przez Instytucję 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Zarządzającą </w:t>
      </w:r>
      <w:r w:rsidRPr="00A75590">
        <w:rPr>
          <w:rFonts w:ascii="Calibri" w:eastAsia="Calibri" w:hAnsi="Calibri" w:cs="Calibri"/>
          <w:sz w:val="22"/>
          <w:szCs w:val="22"/>
        </w:rPr>
        <w:t>na rachunek bankowy prowadzony dla Projektu. W takim przypadku Wykonawca zrzeka się odsetek za opóźnienie.</w:t>
      </w:r>
    </w:p>
    <w:p w14:paraId="51C5EFD6" w14:textId="2143F296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Niniejsza umowa wygasa w przypadku wygaśnięcia lub rozwiązania umowy </w:t>
      </w:r>
      <w:r w:rsidRPr="00A75590">
        <w:rPr>
          <w:rFonts w:ascii="Calibri" w:eastAsia="Calibri" w:hAnsi="Calibri" w:cs="Calibri"/>
          <w:sz w:val="22"/>
          <w:szCs w:val="22"/>
        </w:rPr>
        <w:br/>
        <w:t xml:space="preserve">o dofinansowanie Projektu zawartej przez Zamawiającego z Instytucją </w:t>
      </w:r>
      <w:r w:rsidR="00DA7B73" w:rsidRPr="00A75590">
        <w:rPr>
          <w:rFonts w:ascii="Calibri" w:eastAsia="Calibri" w:hAnsi="Calibri" w:cs="Calibri"/>
          <w:sz w:val="22"/>
          <w:szCs w:val="22"/>
        </w:rPr>
        <w:t>Zarządzającą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318EBA29" w14:textId="08E63186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lastRenderedPageBreak/>
        <w:t xml:space="preserve">Realizacja niniejszej umowy może ulec zawieszeniu lub wypowiedzeniu w przypadku, gdy Instytucja 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Zarządzającą </w:t>
      </w:r>
      <w:r w:rsidRPr="00A75590">
        <w:rPr>
          <w:rFonts w:ascii="Calibri" w:eastAsia="Calibri" w:hAnsi="Calibri" w:cs="Calibri"/>
          <w:sz w:val="22"/>
          <w:szCs w:val="22"/>
        </w:rPr>
        <w:t>wstrzyma z jakichkolwiek przyczyn finansowanie Projektu obejmującego prace przeprowadzane przez Wykonawcę.</w:t>
      </w:r>
    </w:p>
    <w:p w14:paraId="48C63814" w14:textId="44079D52" w:rsidR="00AC7B4E" w:rsidRPr="00991E20" w:rsidRDefault="00430EC9" w:rsidP="00AC7B4E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Bez względu na przyczynę i sposób rozwiązania lub wygaśnięcia umowy Zamawiający jest zobowiązany każdorazowo do zapłaty Wykonawcy wynagrodzenie za etap pracy, który został przeprowadzony należycie, zgodnie z postanowieniami umowy do dnia jej rozwiązania lub wygaśnięcia.</w:t>
      </w:r>
    </w:p>
    <w:p w14:paraId="3D86FAC6" w14:textId="77777777" w:rsidR="00DA7B73" w:rsidRPr="00A75590" w:rsidRDefault="00DA7B73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7DE35550" w14:textId="4CE9B9B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7</w:t>
      </w:r>
    </w:p>
    <w:p w14:paraId="7C9D4CDF" w14:textId="77777777" w:rsidR="008134DD" w:rsidRPr="00A75590" w:rsidRDefault="008134DD" w:rsidP="008134DD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bookmarkStart w:id="2" w:name="_Hlk536395217"/>
      <w:r w:rsidRPr="00A75590">
        <w:rPr>
          <w:rFonts w:ascii="Calibri" w:eastAsia="Calibri" w:hAnsi="Calibri" w:cs="Calibri"/>
          <w:sz w:val="22"/>
          <w:szCs w:val="22"/>
        </w:rPr>
        <w:t>Przedmiot niniejszej umowy winien być wykonany z należytą starannością i zastosowaniem wiedzy i  umiejętności niezbędnych do jego wykonania, zgodnie z wymogami i instrukcjami wskazanymi przez Zamawiającego. Wykonawca jest odpowiedzialny za wykonanie przedmiotu niniejszej umowy zgodnie z jej postanowieniami.</w:t>
      </w:r>
    </w:p>
    <w:p w14:paraId="7F804D05" w14:textId="77E38078" w:rsidR="007B2D47" w:rsidRPr="00A75590" w:rsidRDefault="008134DD" w:rsidP="00A30544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Zamówienie musi być realizowane osobiście przez Wykonawcę. </w:t>
      </w:r>
    </w:p>
    <w:p w14:paraId="544953B6" w14:textId="2B7890E1" w:rsidR="0087716B" w:rsidRPr="00A75590" w:rsidRDefault="0087716B" w:rsidP="00A30544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Wykonawcy przysługuje prawo zmiany osoby realizującej przedmiot umowy pod warunkiem wskazania przez Wykonawcę specjalisty o kompetencjach, wykształceniu i doświadczeniu nie mniejszych niż osoby wskazanej</w:t>
      </w:r>
      <w:r w:rsidR="009B195C">
        <w:rPr>
          <w:rFonts w:ascii="Calibri" w:eastAsia="Calibri" w:hAnsi="Calibri" w:cs="Calibri"/>
          <w:sz w:val="22"/>
          <w:szCs w:val="22"/>
        </w:rPr>
        <w:t xml:space="preserve"> do </w:t>
      </w:r>
      <w:r w:rsidR="00500EC9">
        <w:rPr>
          <w:rFonts w:ascii="Calibri" w:eastAsia="Calibri" w:hAnsi="Calibri" w:cs="Calibri"/>
          <w:sz w:val="22"/>
          <w:szCs w:val="22"/>
        </w:rPr>
        <w:t>realizacji</w:t>
      </w:r>
      <w:r w:rsidRPr="00A75590">
        <w:rPr>
          <w:rFonts w:ascii="Calibri" w:eastAsia="Calibri" w:hAnsi="Calibri" w:cs="Calibri"/>
          <w:sz w:val="22"/>
          <w:szCs w:val="22"/>
        </w:rPr>
        <w:t>. Zmiana musi zostać zaakceptowana przez Zamawiającego na piśmie.</w:t>
      </w:r>
    </w:p>
    <w:bookmarkEnd w:id="2"/>
    <w:p w14:paraId="414EDE3F" w14:textId="77777777" w:rsidR="00D309F9" w:rsidRDefault="00D309F9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4C958372" w14:textId="09B0F8AC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§ </w:t>
      </w:r>
      <w:r w:rsidR="00AE6503" w:rsidRPr="00A75590">
        <w:rPr>
          <w:rFonts w:ascii="Calibri" w:eastAsia="Calibri" w:hAnsi="Calibri" w:cs="Calibri"/>
          <w:b/>
          <w:sz w:val="22"/>
          <w:szCs w:val="22"/>
        </w:rPr>
        <w:t>8</w:t>
      </w:r>
    </w:p>
    <w:p w14:paraId="1EE09A43" w14:textId="026010AD" w:rsidR="00FC7EF2" w:rsidRPr="00A75590" w:rsidRDefault="002827BF" w:rsidP="00414F0F">
      <w:pPr>
        <w:numPr>
          <w:ilvl w:val="0"/>
          <w:numId w:val="3"/>
        </w:numPr>
        <w:ind w:left="709" w:right="26" w:hanging="567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>Wykonawca zobowiązuje się do przechowywania dokumentacji związanej z realizacją niniejszej umowy przez okres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rozpoczyn</w:t>
      </w:r>
      <w:r w:rsidR="003D66B9" w:rsidRPr="00A75590">
        <w:rPr>
          <w:rFonts w:ascii="Calibri" w:eastAsia="Calibri" w:hAnsi="Calibri" w:cs="Calibri"/>
          <w:color w:val="auto"/>
          <w:sz w:val="22"/>
          <w:szCs w:val="22"/>
        </w:rPr>
        <w:t>a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jący się od podpisania umowy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="00513548" w:rsidRPr="00A75590">
        <w:rPr>
          <w:rFonts w:ascii="Calibri" w:eastAsia="Calibri" w:hAnsi="Calibri" w:cs="Calibri"/>
          <w:color w:val="auto"/>
          <w:sz w:val="22"/>
          <w:szCs w:val="22"/>
        </w:rPr>
        <w:t>do upływu terminu 5 letniego liczonego od dnia 31 grudnia roku, w którym dokonano ostatniej wypłaty dofinansowania w ramach projektu.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Jednakże zastrzega się, iż termin ten może ulec automatycznemu przedłużeniu na skutek decyzji Instytucji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Zarządzającej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, co nie stanowi zmiany niniejszej umowy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a o ewentualnej sytuacji Zamawiający poinformuje Wykonawcę</w:t>
      </w:r>
    </w:p>
    <w:p w14:paraId="7D9D4901" w14:textId="58D35205" w:rsidR="00FC7EF2" w:rsidRPr="00AC7B4E" w:rsidRDefault="002827BF" w:rsidP="00AC7B4E">
      <w:pPr>
        <w:numPr>
          <w:ilvl w:val="0"/>
          <w:numId w:val="3"/>
        </w:numPr>
        <w:ind w:left="709" w:right="26" w:hanging="567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Wykonawca na wniosek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Zamawiającego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, Instytucji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Zarządzającej</w:t>
      </w:r>
      <w:r w:rsidR="005A66F0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oraz innego uprawnionego podmiotu zobowiązany jest do udzielenia dokładnych wyjaśnień związanych z realizacją niniejszej umowy oraz do przedłożenia wszelkich wymaganych przez te podmioty dokumentów.</w:t>
      </w:r>
    </w:p>
    <w:p w14:paraId="419A74BA" w14:textId="77777777" w:rsidR="00D309F9" w:rsidRDefault="00D309F9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19A5C35A" w14:textId="7968B952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§ </w:t>
      </w:r>
      <w:r w:rsidR="00AE6503" w:rsidRPr="00A75590">
        <w:rPr>
          <w:rFonts w:ascii="Calibri" w:eastAsia="Calibri" w:hAnsi="Calibri" w:cs="Calibri"/>
          <w:b/>
          <w:sz w:val="22"/>
          <w:szCs w:val="22"/>
        </w:rPr>
        <w:t>9</w:t>
      </w:r>
    </w:p>
    <w:p w14:paraId="5B2F6DFD" w14:textId="0AE78699" w:rsidR="00FC7EF2" w:rsidRPr="00A75590" w:rsidRDefault="002827BF" w:rsidP="00CE1AC0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prawo weryfikacji prawidłowej realizacji przedmiotu umowy przez Wykonawcę poprzez wizytowanie prowadzonych zajęć bez zapowiedzi.</w:t>
      </w:r>
    </w:p>
    <w:p w14:paraId="551A2996" w14:textId="565C9211" w:rsidR="00E339A2" w:rsidRPr="00A75590" w:rsidRDefault="00E339A2" w:rsidP="00414F0F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możliwość potrącenia naliczonych kar umownych i wynagrodzenia Wykonawcy.</w:t>
      </w:r>
    </w:p>
    <w:p w14:paraId="4A7EA833" w14:textId="77777777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przewiduje karę umowną w wysokości 30% łącznego wynagrodzenia Wykonawcy – w przypadku braku możliwości realizowania umowy na rzecz Zamawiającego w wymaganej ilości godzin dla wymaganej ilości uczestników/uczestniczek. Kara może zostać zmniejszona przez Zamawiającego w zależności od wagi uchybienia przy realizacji umowy.</w:t>
      </w:r>
    </w:p>
    <w:p w14:paraId="78079A85" w14:textId="77777777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przewiduje karę umowną w wysokości 10% wartości zamówienia – za każdy przypadek nie wykonania przez Wykonawcę umowy w sposób zgodny z jej postanowieniami oraz bez zachowania należytej staranności w szczególności nieuwzględniania dodatkowych wymagań Zamawiającego zgłaszanych podczas poradnictwa dotyczących potrzeb uczestników, programu, zawartości merytorycznej i sposobu ich prowadzenia, jakichkolwiek nieuzasadnionych opóźnień w dostarczaniu dokumentacji oraz informowaniu o nieobecnościach. Kara może zostać zmniejszona przez Zamawiającego w zależności od wagi uchybienia przy realizacji umowy. </w:t>
      </w:r>
    </w:p>
    <w:p w14:paraId="56BFD308" w14:textId="77777777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lastRenderedPageBreak/>
        <w:t>Zamawiający przewiduje karę umowną w wysokości 5% łącznego  wynagrodzenia Wykonawcy – za każdy przypadek realizowania przez Wykonawcę umowy niezgodnie z harmonogramem zaakceptowanym przez Wykonawcę i Zamawiającego. Kara może zostać zmniejszona przez Zamawiającego w zależności od wagi uchybienia przy realizacji umowy.</w:t>
      </w:r>
    </w:p>
    <w:p w14:paraId="07134802" w14:textId="591AC0CE" w:rsidR="007226E2" w:rsidRPr="00991E20" w:rsidRDefault="00DA7B73" w:rsidP="007226E2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prawo do dochodzenia odszkodowania do wysokości faktycznych strat, jakie poniósł Zamawiający na skutek działania lub zaniechania Wykonawcy oraz pokrycia wszelkich kosztów poniesionych przez Zamawiającego w związku z</w:t>
      </w:r>
      <w:r w:rsidR="00AE6503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 xml:space="preserve">przygotowaniem poradnictwa. </w:t>
      </w:r>
    </w:p>
    <w:p w14:paraId="49EF9AE2" w14:textId="77777777" w:rsidR="00C62F83" w:rsidRPr="00A75590" w:rsidRDefault="00C62F83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41451E4F" w14:textId="4E2B8FB2" w:rsidR="00FC7EF2" w:rsidRPr="00500EC9" w:rsidRDefault="002827BF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500EC9">
        <w:rPr>
          <w:rFonts w:ascii="Calibri" w:eastAsia="Calibri" w:hAnsi="Calibri" w:cs="Calibri"/>
          <w:b/>
          <w:sz w:val="22"/>
          <w:szCs w:val="22"/>
        </w:rPr>
        <w:t>§ 1</w:t>
      </w:r>
      <w:r w:rsidR="00A75590" w:rsidRPr="00500EC9">
        <w:rPr>
          <w:rFonts w:ascii="Calibri" w:eastAsia="Calibri" w:hAnsi="Calibri" w:cs="Calibri"/>
          <w:b/>
          <w:sz w:val="22"/>
          <w:szCs w:val="22"/>
        </w:rPr>
        <w:t>0</w:t>
      </w:r>
    </w:p>
    <w:p w14:paraId="4B5ADA75" w14:textId="77777777" w:rsidR="00500EC9" w:rsidRPr="00500EC9" w:rsidRDefault="00500EC9" w:rsidP="00500EC9">
      <w:pPr>
        <w:pStyle w:val="Akapitzlist"/>
        <w:numPr>
          <w:ilvl w:val="0"/>
          <w:numId w:val="16"/>
        </w:numPr>
        <w:ind w:hanging="720"/>
        <w:jc w:val="both"/>
        <w:rPr>
          <w:rFonts w:ascii="Calibri" w:eastAsia="Calibri" w:hAnsi="Calibri" w:cs="Calibri"/>
          <w:sz w:val="22"/>
          <w:szCs w:val="22"/>
        </w:rPr>
      </w:pPr>
      <w:r w:rsidRPr="00500EC9">
        <w:rPr>
          <w:rFonts w:ascii="Calibri" w:eastAsia="Calibri" w:hAnsi="Calibri" w:cs="Calibri"/>
          <w:sz w:val="22"/>
          <w:szCs w:val="22"/>
        </w:rPr>
        <w:t>Wszelkie informacje uzyskane przez Wykonawcę w związku z realizacją usług będących przedmiotem umowy, mogą być wykorzystane tylko w celu ich realizacji,  z zachowaniem poufności.</w:t>
      </w:r>
    </w:p>
    <w:p w14:paraId="777BA8B8" w14:textId="77777777" w:rsidR="00500EC9" w:rsidRPr="00500EC9" w:rsidRDefault="00500EC9" w:rsidP="00500EC9">
      <w:pPr>
        <w:pStyle w:val="Akapitzlist"/>
        <w:numPr>
          <w:ilvl w:val="0"/>
          <w:numId w:val="16"/>
        </w:numPr>
        <w:ind w:hanging="720"/>
        <w:jc w:val="both"/>
        <w:rPr>
          <w:rFonts w:ascii="Calibri" w:eastAsia="Calibri" w:hAnsi="Calibri" w:cs="Calibri"/>
          <w:sz w:val="22"/>
          <w:szCs w:val="22"/>
        </w:rPr>
      </w:pPr>
      <w:r w:rsidRPr="00500EC9">
        <w:rPr>
          <w:rFonts w:ascii="Calibri" w:eastAsia="Calibri" w:hAnsi="Calibri" w:cs="Calibri"/>
          <w:sz w:val="22"/>
          <w:szCs w:val="22"/>
        </w:rPr>
        <w:t>Wszelkie dokumenty, plany, dane oraz inne informacje oraz ich nośniki przekazane Wykonawcy w związku z realizacją niniejszej umowy pozostają własnością Zamawiający i po wygaśnięciu umowy lub jej rozwiązaniu Wykonawca zobowiązany jest do ich zwrotu.</w:t>
      </w:r>
    </w:p>
    <w:p w14:paraId="5E04A276" w14:textId="77777777" w:rsidR="00500EC9" w:rsidRPr="00500EC9" w:rsidRDefault="00500EC9" w:rsidP="00500EC9">
      <w:pPr>
        <w:pStyle w:val="Akapitzlist"/>
        <w:numPr>
          <w:ilvl w:val="0"/>
          <w:numId w:val="16"/>
        </w:numPr>
        <w:ind w:hanging="720"/>
        <w:jc w:val="both"/>
        <w:rPr>
          <w:rFonts w:ascii="Calibri" w:eastAsia="Calibri" w:hAnsi="Calibri" w:cs="Calibri"/>
          <w:sz w:val="22"/>
          <w:szCs w:val="22"/>
        </w:rPr>
      </w:pPr>
      <w:r w:rsidRPr="00500EC9">
        <w:rPr>
          <w:rFonts w:ascii="Calibri" w:eastAsia="Calibri" w:hAnsi="Calibri" w:cs="Calibri"/>
          <w:sz w:val="22"/>
          <w:szCs w:val="22"/>
        </w:rPr>
        <w:t>Postanowienia o poufności, zawarte powyżej nie stanowią przeszkody w ujawnianiu informacji, która była znana Wykonawcy przed zawarciem niniejszej umowy jako informacja, która może zostać ujawniona albo należy do informacji powszechnie znanych.</w:t>
      </w:r>
    </w:p>
    <w:p w14:paraId="65E6E4BB" w14:textId="77777777" w:rsidR="00FC7EF2" w:rsidRPr="00A75590" w:rsidRDefault="00FC7EF2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2288F8C3" w14:textId="0EB90BF6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A75590">
        <w:rPr>
          <w:rFonts w:ascii="Calibri" w:eastAsia="Calibri" w:hAnsi="Calibri" w:cs="Calibri"/>
          <w:b/>
          <w:sz w:val="22"/>
          <w:szCs w:val="22"/>
        </w:rPr>
        <w:t>1</w:t>
      </w:r>
    </w:p>
    <w:p w14:paraId="5B98343A" w14:textId="77777777" w:rsidR="00E339A2" w:rsidRPr="00A75590" w:rsidRDefault="002827BF" w:rsidP="00500EC9">
      <w:pPr>
        <w:pStyle w:val="Akapitzlist"/>
        <w:numPr>
          <w:ilvl w:val="0"/>
          <w:numId w:val="36"/>
        </w:num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Zmiany w niniejszej umowie mogą być dokonane tylko w formie pisemnej pod rygorem nieważności.</w:t>
      </w:r>
    </w:p>
    <w:p w14:paraId="33F79395" w14:textId="77777777" w:rsidR="00E339A2" w:rsidRPr="00EC4E91" w:rsidRDefault="00E339A2" w:rsidP="00EC4E91">
      <w:pPr>
        <w:pStyle w:val="Akapitzlist"/>
        <w:numPr>
          <w:ilvl w:val="0"/>
          <w:numId w:val="36"/>
        </w:numPr>
        <w:jc w:val="both"/>
        <w:rPr>
          <w:rFonts w:ascii="Calibri" w:eastAsia="Calibri" w:hAnsi="Calibri" w:cs="Calibri"/>
          <w:sz w:val="22"/>
          <w:szCs w:val="22"/>
        </w:rPr>
      </w:pPr>
      <w:r w:rsidRPr="00EC4E91">
        <w:rPr>
          <w:rFonts w:ascii="Calibri" w:eastAsia="Calibri" w:hAnsi="Calibri" w:cs="Calibri"/>
          <w:sz w:val="22"/>
          <w:szCs w:val="22"/>
        </w:rPr>
        <w:t>Zamawiający zastrzega sobie prawo zmiany umowy, jeżeli zmianie ulegną stosowne Wytyczne mające zastosowanie do Projektu.</w:t>
      </w:r>
    </w:p>
    <w:p w14:paraId="00D82BB1" w14:textId="5DF40EF8" w:rsidR="00012521" w:rsidRPr="00EC4E91" w:rsidRDefault="00E339A2" w:rsidP="00EC4E91">
      <w:pPr>
        <w:pStyle w:val="Akapitzlist"/>
        <w:numPr>
          <w:ilvl w:val="0"/>
          <w:numId w:val="36"/>
        </w:numPr>
        <w:jc w:val="both"/>
        <w:rPr>
          <w:rFonts w:ascii="Calibri" w:eastAsia="Calibri" w:hAnsi="Calibri" w:cs="Calibri"/>
          <w:sz w:val="22"/>
          <w:szCs w:val="22"/>
        </w:rPr>
      </w:pPr>
      <w:r w:rsidRPr="00EC4E91">
        <w:rPr>
          <w:rFonts w:ascii="Calibri" w:eastAsia="Calibri" w:hAnsi="Calibri" w:cs="Calibri"/>
          <w:sz w:val="22"/>
          <w:szCs w:val="22"/>
        </w:rPr>
        <w:t xml:space="preserve">Zamawiający zastrzega sobie możliwość udzielenia wybranemu w wyniku przeprowadzonej </w:t>
      </w:r>
      <w:r w:rsidR="00012521" w:rsidRPr="00EC4E91">
        <w:rPr>
          <w:rFonts w:ascii="Calibri" w:eastAsia="Calibri" w:hAnsi="Calibri" w:cs="Calibri"/>
          <w:sz w:val="22"/>
          <w:szCs w:val="22"/>
        </w:rPr>
        <w:t>procedury wyboru wykonawcy zamówienia uzupełniającego w wysokości do 50% wartości zamówienia określonego w umowie zawartej z Wykonawcą w następstwie niniejszego postępowania, w przypadku wystąpienia stosownych przesłanek wskazanych w Wytycznych w zakresie kwalifikowalności wydatków na lata 2021-2027.</w:t>
      </w:r>
    </w:p>
    <w:p w14:paraId="0010CB4B" w14:textId="77777777" w:rsidR="00012521" w:rsidRPr="00EC4E91" w:rsidRDefault="00012521" w:rsidP="00EC4E91">
      <w:pPr>
        <w:pStyle w:val="Akapitzlist"/>
        <w:numPr>
          <w:ilvl w:val="0"/>
          <w:numId w:val="36"/>
        </w:numPr>
        <w:jc w:val="both"/>
        <w:rPr>
          <w:rFonts w:ascii="Calibri" w:eastAsia="Calibri" w:hAnsi="Calibri" w:cs="Calibri"/>
          <w:sz w:val="22"/>
          <w:szCs w:val="22"/>
        </w:rPr>
      </w:pPr>
      <w:r w:rsidRPr="00EC4E91">
        <w:rPr>
          <w:rFonts w:ascii="Calibri" w:eastAsia="Calibri" w:hAnsi="Calibri" w:cs="Calibri"/>
          <w:sz w:val="22"/>
          <w:szCs w:val="22"/>
        </w:rPr>
        <w:t>Zamawiający zastrzega sobie możliwość zmiany postanowień umowy z powodu:</w:t>
      </w:r>
    </w:p>
    <w:p w14:paraId="1F53B33F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bCs/>
          <w:color w:val="000000"/>
          <w:sz w:val="22"/>
          <w:szCs w:val="22"/>
        </w:rPr>
        <w:t>zmiany powszechnie obowiązujących przepisów prawa w zakresie mającym istotny wpływ na realizację przedmiotu umowy,</w:t>
      </w:r>
    </w:p>
    <w:p w14:paraId="6910434C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bCs/>
          <w:color w:val="000000"/>
          <w:sz w:val="22"/>
          <w:szCs w:val="22"/>
        </w:rPr>
        <w:t>zmiany terminu realizacji zamówienia z przyczyn obiektywnych, niezależnych od Zamawiającego,</w:t>
      </w:r>
    </w:p>
    <w:p w14:paraId="2FF2B24F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zmiany harmonogramu realizacji projektu wpływającej na harmonogram wykonywania usługi objętej niniejszym zamówieniem,</w:t>
      </w:r>
    </w:p>
    <w:p w14:paraId="0CAF4DE1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zmiany harmonogramu realizacji projektu wynikającej ze zmiany w zakresie finansowania projektu (zmiany harmonogramu płatności),</w:t>
      </w:r>
    </w:p>
    <w:p w14:paraId="22442E16" w14:textId="1965516C" w:rsidR="001F0147" w:rsidRPr="001F0147" w:rsidRDefault="00012521" w:rsidP="001F0147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okoliczności związanych z wystąpieniem siły wyższej za którą Strony uznają na przykład klęski żywiołowe, pożary, powodzie, trzęsienia ziemi, działania wojenne, strajki, blokady, przerwy w dostawie mediów (energii elektrycznej, wody) czy</w:t>
      </w:r>
      <w:r w:rsidR="00AE2A8B" w:rsidRPr="00A75590">
        <w:rPr>
          <w:sz w:val="22"/>
          <w:szCs w:val="22"/>
        </w:rPr>
        <w:t xml:space="preserve"> stan zagrożenia epidemią/pandemią i wystąpienie</w:t>
      </w:r>
      <w:r w:rsidRPr="00A75590">
        <w:rPr>
          <w:sz w:val="22"/>
          <w:szCs w:val="22"/>
        </w:rPr>
        <w:t xml:space="preserve"> epidemi</w:t>
      </w:r>
      <w:r w:rsidR="00AE2A8B" w:rsidRPr="00A75590">
        <w:rPr>
          <w:sz w:val="22"/>
          <w:szCs w:val="22"/>
        </w:rPr>
        <w:t>i/pandemii</w:t>
      </w:r>
      <w:r w:rsidRPr="00A75590">
        <w:rPr>
          <w:sz w:val="22"/>
          <w:szCs w:val="22"/>
        </w:rPr>
        <w:t>.</w:t>
      </w:r>
    </w:p>
    <w:p w14:paraId="26CDB759" w14:textId="2493A36E" w:rsidR="001F0147" w:rsidRPr="00EC4E91" w:rsidRDefault="001F0147" w:rsidP="00EC4E91">
      <w:pPr>
        <w:pStyle w:val="Akapitzlist"/>
        <w:numPr>
          <w:ilvl w:val="0"/>
          <w:numId w:val="36"/>
        </w:numPr>
        <w:jc w:val="both"/>
        <w:rPr>
          <w:rFonts w:ascii="Calibri" w:eastAsia="Calibri" w:hAnsi="Calibri" w:cs="Calibri"/>
          <w:sz w:val="22"/>
          <w:szCs w:val="22"/>
        </w:rPr>
      </w:pPr>
      <w:r w:rsidRPr="00EC4E91">
        <w:rPr>
          <w:rFonts w:ascii="Calibri" w:eastAsia="Calibri" w:hAnsi="Calibri" w:cs="Calibri"/>
          <w:sz w:val="22"/>
          <w:szCs w:val="22"/>
        </w:rPr>
        <w:t xml:space="preserve">Zamawiający zastrzega sobie możliwość niezwłocznego odstąpienia od umowy przez Zamawiającego w przypadku poważnego naruszenia przez Wykonawcę warunków podpisanej umowy, w tym m.in. stwierdzenia przez Zamawiającego zmiany, opóźnienia i realizacji przedmiotu umowy niezgodnie z przedstawianym przez Zamawiającego harmonogramem oraz programu, zawartości merytorycznej i sposobu ich prowadzenia, uznania bądź </w:t>
      </w:r>
      <w:r w:rsidRPr="00EC4E91">
        <w:rPr>
          <w:rFonts w:ascii="Calibri" w:eastAsia="Calibri" w:hAnsi="Calibri" w:cs="Calibri"/>
          <w:sz w:val="22"/>
          <w:szCs w:val="22"/>
        </w:rPr>
        <w:lastRenderedPageBreak/>
        <w:t>kwestionowania przez Instytucję Zarządzającą poszczególnych wydatków związanych z realizacją Projektu, w tym zadań, bądź ich części za niekwalifikowane z uwagi na uchybienia Wykonawcy w trakcie realizacji przedmiotu umowy.</w:t>
      </w:r>
    </w:p>
    <w:p w14:paraId="602C83EB" w14:textId="77777777" w:rsidR="001F0147" w:rsidRDefault="001F0147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199034B5" w14:textId="2CA8BB77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A75590">
        <w:rPr>
          <w:rFonts w:ascii="Calibri" w:eastAsia="Calibri" w:hAnsi="Calibri" w:cs="Calibri"/>
          <w:b/>
          <w:sz w:val="22"/>
          <w:szCs w:val="22"/>
        </w:rPr>
        <w:t>2</w:t>
      </w:r>
    </w:p>
    <w:p w14:paraId="016CFC9B" w14:textId="7123D212" w:rsidR="00FC7EF2" w:rsidRPr="00A75590" w:rsidRDefault="002827BF" w:rsidP="00A75590">
      <w:pPr>
        <w:pStyle w:val="Akapitzlist"/>
        <w:numPr>
          <w:ilvl w:val="0"/>
          <w:numId w:val="3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Wszelkie spory wynikające z niniejszej umowy lub też w związku z nią będą rozstrzygane przez Sąd właściwy miejscowo dla siedziby Zamawiającego.</w:t>
      </w:r>
    </w:p>
    <w:p w14:paraId="4D236494" w14:textId="77777777" w:rsidR="00FC7EF2" w:rsidRPr="00A75590" w:rsidRDefault="002827BF" w:rsidP="00A75590">
      <w:pPr>
        <w:pStyle w:val="Akapitzlist"/>
        <w:numPr>
          <w:ilvl w:val="0"/>
          <w:numId w:val="3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Umowę sporządzono w dwóch jednobrzmiących egzemplarzach, po jednym dla każdej ze Stron.</w:t>
      </w:r>
    </w:p>
    <w:p w14:paraId="4D7016D8" w14:textId="77777777" w:rsidR="007226E2" w:rsidRPr="00A75590" w:rsidRDefault="007226E2" w:rsidP="001B2AF0">
      <w:pPr>
        <w:rPr>
          <w:rFonts w:ascii="Calibri" w:eastAsia="Calibri" w:hAnsi="Calibri" w:cs="Calibri"/>
          <w:b/>
          <w:sz w:val="22"/>
          <w:szCs w:val="22"/>
        </w:rPr>
      </w:pPr>
    </w:p>
    <w:p w14:paraId="3B675C67" w14:textId="384AC404" w:rsidR="00FC7EF2" w:rsidRPr="00A75590" w:rsidRDefault="002827BF" w:rsidP="007C0A82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A75590">
        <w:rPr>
          <w:rFonts w:ascii="Calibri" w:eastAsia="Calibri" w:hAnsi="Calibri" w:cs="Calibri"/>
          <w:b/>
          <w:sz w:val="22"/>
          <w:szCs w:val="22"/>
        </w:rPr>
        <w:t>3</w:t>
      </w:r>
    </w:p>
    <w:p w14:paraId="2D1B8D53" w14:textId="77777777" w:rsidR="00565FE3" w:rsidRDefault="00565FE3" w:rsidP="00565FE3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Integralną część niniejszej umowy stanowią następujące załączniki:</w:t>
      </w:r>
    </w:p>
    <w:p w14:paraId="695F766E" w14:textId="77777777" w:rsidR="007226E2" w:rsidRPr="00A75590" w:rsidRDefault="007226E2" w:rsidP="00565FE3">
      <w:pPr>
        <w:pStyle w:val="Bezodstpw"/>
        <w:jc w:val="both"/>
        <w:rPr>
          <w:rFonts w:ascii="Calibri" w:hAnsi="Calibri" w:cs="Calibri"/>
          <w:sz w:val="22"/>
          <w:szCs w:val="22"/>
        </w:rPr>
      </w:pPr>
    </w:p>
    <w:p w14:paraId="7DC76602" w14:textId="1026E9C7" w:rsidR="00514F02" w:rsidRPr="00A75590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1</w:t>
      </w:r>
      <w:r w:rsidRPr="00A75590">
        <w:rPr>
          <w:rFonts w:ascii="Calibri" w:hAnsi="Calibri" w:cs="Calibri"/>
          <w:color w:val="000000"/>
          <w:sz w:val="22"/>
          <w:szCs w:val="22"/>
        </w:rPr>
        <w:t xml:space="preserve">.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 xml:space="preserve">Wzór Indywidualnej karty </w:t>
      </w:r>
      <w:r w:rsidR="005B0F3C" w:rsidRPr="00A75590">
        <w:rPr>
          <w:rFonts w:ascii="Calibri" w:hAnsi="Calibri" w:cs="Calibri"/>
          <w:color w:val="000000"/>
          <w:sz w:val="22"/>
          <w:szCs w:val="22"/>
        </w:rPr>
        <w:t xml:space="preserve">usług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poradnictwa</w:t>
      </w:r>
      <w:r w:rsidR="007226E2">
        <w:rPr>
          <w:rFonts w:ascii="Calibri" w:hAnsi="Calibri" w:cs="Calibri"/>
          <w:color w:val="000000"/>
          <w:sz w:val="22"/>
          <w:szCs w:val="22"/>
        </w:rPr>
        <w:t>.</w:t>
      </w:r>
    </w:p>
    <w:p w14:paraId="3960722F" w14:textId="3FE32599" w:rsidR="00565FE3" w:rsidRPr="00A75590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2</w:t>
      </w:r>
      <w:r w:rsidRPr="00A75590">
        <w:rPr>
          <w:rFonts w:ascii="Calibri" w:hAnsi="Calibri" w:cs="Calibri"/>
          <w:color w:val="000000"/>
          <w:sz w:val="22"/>
          <w:szCs w:val="22"/>
        </w:rPr>
        <w:t>. Wzór listy obecności</w:t>
      </w:r>
      <w:r w:rsidR="007226E2">
        <w:rPr>
          <w:rFonts w:ascii="Calibri" w:hAnsi="Calibri" w:cs="Calibri"/>
          <w:color w:val="000000"/>
          <w:sz w:val="22"/>
          <w:szCs w:val="22"/>
        </w:rPr>
        <w:t>.</w:t>
      </w:r>
    </w:p>
    <w:p w14:paraId="7A209635" w14:textId="0826422A" w:rsidR="00356AA1" w:rsidRPr="00A75590" w:rsidRDefault="00356AA1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3. Wzór </w:t>
      </w:r>
      <w:r w:rsidR="00DA243F" w:rsidRPr="00A75590">
        <w:rPr>
          <w:rFonts w:ascii="Calibri" w:hAnsi="Calibri" w:cs="Calibri"/>
          <w:color w:val="000000"/>
          <w:sz w:val="22"/>
          <w:szCs w:val="22"/>
        </w:rPr>
        <w:t>harmonogramu realizacji usług</w:t>
      </w:r>
      <w:r w:rsidR="007226E2">
        <w:rPr>
          <w:rFonts w:ascii="Calibri" w:hAnsi="Calibri" w:cs="Calibri"/>
          <w:color w:val="000000"/>
          <w:sz w:val="22"/>
          <w:szCs w:val="22"/>
        </w:rPr>
        <w:t>.</w:t>
      </w:r>
    </w:p>
    <w:p w14:paraId="440956DB" w14:textId="3EC50818" w:rsidR="00565FE3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356AA1" w:rsidRPr="00A75590">
        <w:rPr>
          <w:rFonts w:ascii="Calibri" w:hAnsi="Calibri" w:cs="Calibri"/>
          <w:color w:val="000000"/>
          <w:sz w:val="22"/>
          <w:szCs w:val="22"/>
        </w:rPr>
        <w:t>4</w:t>
      </w:r>
      <w:r w:rsidRPr="00A75590">
        <w:rPr>
          <w:rFonts w:ascii="Calibri" w:hAnsi="Calibri" w:cs="Calibri"/>
          <w:color w:val="000000"/>
          <w:sz w:val="22"/>
          <w:szCs w:val="22"/>
        </w:rPr>
        <w:t xml:space="preserve">. Wzór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protokołu</w:t>
      </w:r>
      <w:r w:rsidR="007226E2">
        <w:rPr>
          <w:rFonts w:ascii="Calibri" w:hAnsi="Calibri" w:cs="Calibri"/>
          <w:color w:val="000000"/>
          <w:sz w:val="22"/>
          <w:szCs w:val="22"/>
        </w:rPr>
        <w:t>.</w:t>
      </w:r>
    </w:p>
    <w:p w14:paraId="1E0395E3" w14:textId="27D45B75" w:rsidR="007226E2" w:rsidRDefault="007226E2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Oferta Wykonawcy.</w:t>
      </w:r>
    </w:p>
    <w:p w14:paraId="696930D6" w14:textId="5B9DD78E" w:rsidR="007226E2" w:rsidRDefault="007226E2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Klauzula RODO.</w:t>
      </w:r>
    </w:p>
    <w:p w14:paraId="07B9D99F" w14:textId="77777777" w:rsidR="007226E2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5DBC914" w14:textId="77777777" w:rsidR="007226E2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DF303FF" w14:textId="77777777" w:rsidR="007226E2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D776950" w14:textId="77777777" w:rsidR="007226E2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AFF5C74" w14:textId="77777777" w:rsidR="007226E2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A9570D1" w14:textId="77777777" w:rsidR="007226E2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F4E7554" w14:textId="77777777" w:rsidR="007226E2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3EAB923" w14:textId="77777777" w:rsidR="007226E2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7A055AC" w14:textId="77777777" w:rsidR="007226E2" w:rsidRPr="00A75590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25C2179" w14:textId="77777777" w:rsidR="00FC7EF2" w:rsidRPr="00A75590" w:rsidRDefault="00FC7EF2">
      <w:pPr>
        <w:rPr>
          <w:rFonts w:ascii="Calibri" w:eastAsia="Calibri" w:hAnsi="Calibri" w:cs="Calibri"/>
          <w:sz w:val="22"/>
          <w:szCs w:val="22"/>
        </w:rPr>
      </w:pPr>
    </w:p>
    <w:p w14:paraId="337CFBB8" w14:textId="77777777" w:rsidR="00FC7EF2" w:rsidRPr="00A75590" w:rsidRDefault="002827BF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Zamawiający: </w:t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  <w:t>Wykonawca:</w:t>
      </w:r>
    </w:p>
    <w:p w14:paraId="5CD196BC" w14:textId="77777777" w:rsidR="00FC7EF2" w:rsidRPr="00A75590" w:rsidRDefault="00FC7EF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F90A2C7" w14:textId="77777777" w:rsidR="0083780D" w:rsidRPr="00A75590" w:rsidRDefault="0083780D" w:rsidP="008B2052">
      <w:pPr>
        <w:rPr>
          <w:rFonts w:ascii="Calibri" w:eastAsia="Calibri" w:hAnsi="Calibri" w:cs="Calibri"/>
          <w:sz w:val="22"/>
          <w:szCs w:val="22"/>
        </w:rPr>
      </w:pPr>
    </w:p>
    <w:p w14:paraId="1AC1AF7F" w14:textId="3CAD7656" w:rsidR="00FC7EF2" w:rsidRPr="00A75590" w:rsidRDefault="00FC7EF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5A19C47" w14:textId="03F5443C" w:rsidR="002E7AA2" w:rsidRPr="00A75590" w:rsidRDefault="002E7AA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73476F9C" w14:textId="1691AE42" w:rsidR="002E7AA2" w:rsidRDefault="002E7AA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2BAA3D1E" w14:textId="77777777" w:rsidR="007226E2" w:rsidRDefault="007226E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7C9DF3D2" w14:textId="77777777" w:rsidR="007226E2" w:rsidRDefault="007226E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57849F72" w14:textId="77777777" w:rsidR="007226E2" w:rsidRDefault="007226E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28A95124" w14:textId="77777777" w:rsidR="007226E2" w:rsidRDefault="007226E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7E473BA4" w14:textId="77777777" w:rsidR="007226E2" w:rsidRDefault="007226E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DD6D3BE" w14:textId="658621F2" w:rsidR="002E7AA2" w:rsidRDefault="002E7AA2" w:rsidP="007226E2">
      <w:pPr>
        <w:rPr>
          <w:rFonts w:ascii="Calibri" w:eastAsia="Calibri" w:hAnsi="Calibri" w:cs="Calibri"/>
          <w:sz w:val="22"/>
          <w:szCs w:val="22"/>
        </w:rPr>
      </w:pPr>
    </w:p>
    <w:p w14:paraId="710D28FE" w14:textId="77777777" w:rsidR="00991E20" w:rsidRDefault="00991E20" w:rsidP="007226E2">
      <w:pPr>
        <w:rPr>
          <w:rFonts w:ascii="Calibri" w:eastAsia="Calibri" w:hAnsi="Calibri" w:cs="Calibri"/>
          <w:sz w:val="22"/>
          <w:szCs w:val="22"/>
        </w:rPr>
      </w:pPr>
    </w:p>
    <w:p w14:paraId="63F0C62B" w14:textId="77777777" w:rsidR="00991E20" w:rsidRDefault="00991E20" w:rsidP="007226E2">
      <w:pPr>
        <w:rPr>
          <w:rFonts w:ascii="Calibri" w:eastAsia="Calibri" w:hAnsi="Calibri" w:cs="Calibri"/>
          <w:sz w:val="22"/>
          <w:szCs w:val="22"/>
        </w:rPr>
      </w:pPr>
    </w:p>
    <w:p w14:paraId="4422C287" w14:textId="77777777" w:rsidR="00991E20" w:rsidRDefault="00991E20" w:rsidP="007226E2">
      <w:pPr>
        <w:rPr>
          <w:rFonts w:ascii="Calibri" w:eastAsia="Calibri" w:hAnsi="Calibri" w:cs="Calibri"/>
          <w:sz w:val="22"/>
          <w:szCs w:val="22"/>
        </w:rPr>
      </w:pPr>
    </w:p>
    <w:p w14:paraId="46D198B6" w14:textId="77777777" w:rsidR="00991E20" w:rsidRDefault="00991E20" w:rsidP="007226E2">
      <w:pPr>
        <w:rPr>
          <w:rFonts w:ascii="Calibri" w:eastAsia="Calibri" w:hAnsi="Calibri" w:cs="Calibri"/>
          <w:sz w:val="22"/>
          <w:szCs w:val="22"/>
        </w:rPr>
      </w:pPr>
    </w:p>
    <w:p w14:paraId="2DF33A7F" w14:textId="77777777" w:rsidR="00991E20" w:rsidRDefault="00991E20" w:rsidP="007226E2">
      <w:pPr>
        <w:rPr>
          <w:rFonts w:ascii="Calibri" w:eastAsia="Calibri" w:hAnsi="Calibri" w:cs="Calibri"/>
          <w:sz w:val="22"/>
          <w:szCs w:val="22"/>
        </w:rPr>
      </w:pPr>
    </w:p>
    <w:p w14:paraId="194E79A8" w14:textId="77777777" w:rsidR="00991E20" w:rsidRDefault="00991E20" w:rsidP="007226E2">
      <w:pPr>
        <w:rPr>
          <w:rFonts w:ascii="Calibri" w:eastAsia="Calibri" w:hAnsi="Calibri" w:cs="Calibri"/>
          <w:sz w:val="22"/>
          <w:szCs w:val="22"/>
        </w:rPr>
      </w:pPr>
    </w:p>
    <w:p w14:paraId="2C202D62" w14:textId="77777777" w:rsidR="00991E20" w:rsidRDefault="00991E20" w:rsidP="007226E2">
      <w:pPr>
        <w:rPr>
          <w:rFonts w:ascii="Calibri" w:eastAsia="Calibri" w:hAnsi="Calibri" w:cs="Calibri"/>
          <w:sz w:val="22"/>
          <w:szCs w:val="22"/>
        </w:rPr>
      </w:pPr>
    </w:p>
    <w:p w14:paraId="016CF7B2" w14:textId="77777777" w:rsidR="00991E20" w:rsidRPr="00A75590" w:rsidRDefault="00991E20" w:rsidP="007226E2">
      <w:pPr>
        <w:rPr>
          <w:rFonts w:ascii="Calibri" w:eastAsia="Calibri" w:hAnsi="Calibri" w:cs="Calibri"/>
          <w:sz w:val="22"/>
          <w:szCs w:val="22"/>
        </w:rPr>
      </w:pPr>
    </w:p>
    <w:p w14:paraId="1603FF55" w14:textId="77777777" w:rsidR="004F5149" w:rsidRPr="00A75590" w:rsidRDefault="004F5149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02657FF" w14:textId="6DC20861" w:rsidR="0083780D" w:rsidRPr="00A75590" w:rsidRDefault="008B2052" w:rsidP="008F4D60">
      <w:pPr>
        <w:rPr>
          <w:rFonts w:ascii="Calibri" w:eastAsia="Calibri" w:hAnsi="Calibri" w:cs="Calibri"/>
          <w:i/>
          <w:sz w:val="22"/>
          <w:szCs w:val="22"/>
        </w:rPr>
      </w:pPr>
      <w:bookmarkStart w:id="3" w:name="_Hlk225237224"/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t>Załącznik nr 1</w:t>
      </w:r>
    </w:p>
    <w:bookmarkEnd w:id="3"/>
    <w:p w14:paraId="2CB86098" w14:textId="269A5A8F" w:rsidR="005B0F3C" w:rsidRPr="001F0147" w:rsidRDefault="005B0F3C" w:rsidP="001F0147">
      <w:pPr>
        <w:ind w:left="567" w:right="376"/>
        <w:jc w:val="center"/>
        <w:rPr>
          <w:rFonts w:ascii="Calibri" w:hAnsi="Calibri" w:cs="Calibri"/>
          <w:b/>
          <w:bCs/>
          <w:sz w:val="22"/>
          <w:szCs w:val="22"/>
        </w:rPr>
      </w:pPr>
      <w:r w:rsidRPr="00A75590">
        <w:rPr>
          <w:rFonts w:ascii="Calibri" w:hAnsi="Calibri" w:cs="Calibri"/>
          <w:b/>
          <w:bCs/>
          <w:sz w:val="22"/>
          <w:szCs w:val="22"/>
        </w:rPr>
        <w:t xml:space="preserve">Indywidualna karta usług poradnictwa </w:t>
      </w:r>
      <w:r w:rsidR="00E777E8">
        <w:rPr>
          <w:rFonts w:ascii="Calibri" w:hAnsi="Calibri" w:cs="Calibri"/>
          <w:b/>
          <w:bCs/>
          <w:sz w:val="22"/>
          <w:szCs w:val="22"/>
        </w:rPr>
        <w:t>psychologicznego</w:t>
      </w:r>
    </w:p>
    <w:p w14:paraId="3E8746DC" w14:textId="77777777" w:rsidR="007A53D7" w:rsidRPr="00A75590" w:rsidRDefault="007A53D7" w:rsidP="00055B9D">
      <w:pPr>
        <w:ind w:right="376"/>
        <w:rPr>
          <w:rFonts w:ascii="Calibri" w:eastAsia="Calibri" w:hAnsi="Calibri" w:cs="Calibri"/>
          <w:bCs/>
          <w:sz w:val="22"/>
          <w:szCs w:val="22"/>
        </w:rPr>
      </w:pPr>
    </w:p>
    <w:tbl>
      <w:tblPr>
        <w:tblpPr w:leftFromText="141" w:rightFromText="141" w:vertAnchor="text" w:horzAnchor="margin" w:tblpX="-214" w:tblpY="13"/>
        <w:tblW w:w="93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4"/>
        <w:gridCol w:w="1025"/>
        <w:gridCol w:w="6237"/>
        <w:gridCol w:w="11"/>
      </w:tblGrid>
      <w:tr w:rsidR="005B0F3C" w:rsidRPr="00A75590" w14:paraId="49591C3E" w14:textId="77777777" w:rsidTr="00350EF8">
        <w:trPr>
          <w:gridAfter w:val="1"/>
          <w:wAfter w:w="11" w:type="dxa"/>
          <w:trHeight w:val="60"/>
        </w:trPr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85E791E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Numer projektu:</w:t>
            </w:r>
          </w:p>
        </w:tc>
        <w:tc>
          <w:tcPr>
            <w:tcW w:w="7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93BD5" w14:textId="7CB81F25" w:rsidR="005B0F3C" w:rsidRPr="00A75590" w:rsidRDefault="004C2D02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4C2D02">
              <w:rPr>
                <w:rFonts w:ascii="Calibri" w:hAnsi="Calibri" w:cs="Calibri"/>
                <w:b/>
                <w:sz w:val="22"/>
              </w:rPr>
              <w:t>FELU.08.05-IZ.00-0001/23</w:t>
            </w:r>
          </w:p>
        </w:tc>
      </w:tr>
      <w:tr w:rsidR="005B0F3C" w:rsidRPr="00A75590" w14:paraId="007ABFE3" w14:textId="77777777" w:rsidTr="00350EF8">
        <w:trPr>
          <w:gridAfter w:val="1"/>
          <w:wAfter w:w="11" w:type="dxa"/>
          <w:trHeight w:val="456"/>
        </w:trPr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A9D4366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Tytuł projektu:  </w:t>
            </w:r>
          </w:p>
        </w:tc>
        <w:tc>
          <w:tcPr>
            <w:tcW w:w="7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F87D4" w14:textId="4BDF470F" w:rsidR="005B0F3C" w:rsidRPr="00A75590" w:rsidRDefault="004C2D02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4C2D02">
              <w:rPr>
                <w:rFonts w:ascii="Calibri" w:hAnsi="Calibri" w:cs="Calibri"/>
                <w:b/>
                <w:sz w:val="22"/>
              </w:rPr>
              <w:t>„Polityka Senioralna EFS+”</w:t>
            </w:r>
          </w:p>
        </w:tc>
      </w:tr>
      <w:tr w:rsidR="005B0F3C" w:rsidRPr="00A75590" w14:paraId="28B135E2" w14:textId="77777777" w:rsidTr="00350EF8">
        <w:trPr>
          <w:gridAfter w:val="1"/>
          <w:wAfter w:w="11" w:type="dxa"/>
          <w:trHeight w:val="443"/>
        </w:trPr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20224A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Zadanie:</w:t>
            </w:r>
          </w:p>
        </w:tc>
        <w:tc>
          <w:tcPr>
            <w:tcW w:w="7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0148C" w14:textId="4C31DE57" w:rsidR="005B0F3C" w:rsidRPr="004C2D02" w:rsidRDefault="00350EF8" w:rsidP="004C2D02">
            <w:pPr>
              <w:pStyle w:val="Akapitzlist"/>
              <w:numPr>
                <w:ilvl w:val="0"/>
                <w:numId w:val="37"/>
              </w:numPr>
              <w:tabs>
                <w:tab w:val="left" w:pos="0"/>
              </w:tabs>
              <w:autoSpaceDE w:val="0"/>
              <w:spacing w:after="160" w:line="259" w:lineRule="auto"/>
              <w:ind w:left="495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50EF8">
              <w:rPr>
                <w:rFonts w:ascii="Calibri" w:hAnsi="Calibri" w:cs="Calibri"/>
                <w:sz w:val="22"/>
                <w:szCs w:val="22"/>
              </w:rPr>
              <w:t xml:space="preserve">ramach </w:t>
            </w:r>
            <w:r w:rsidR="004C2D02" w:rsidRPr="004C2D02">
              <w:rPr>
                <w:rFonts w:ascii="Calibri" w:hAnsi="Calibri" w:cs="Calibri"/>
                <w:sz w:val="22"/>
                <w:szCs w:val="22"/>
              </w:rPr>
              <w:t>Zad. 2 Usługi społeczne świadczone w społeczności lokalnej poprzez tworzenie warunków i usług w zakresie opieki nad osobami potrzebującymi wsparcia</w:t>
            </w:r>
            <w:r w:rsidR="004C2D02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5B0F3C" w:rsidRPr="00A75590" w14:paraId="5839866E" w14:textId="77777777" w:rsidTr="00350EF8">
        <w:trPr>
          <w:gridAfter w:val="1"/>
          <w:wAfter w:w="11" w:type="dxa"/>
          <w:trHeight w:val="585"/>
        </w:trPr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16CE636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Nazwisko i imię specjalisty:</w:t>
            </w:r>
          </w:p>
        </w:tc>
        <w:tc>
          <w:tcPr>
            <w:tcW w:w="7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8678E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5B0F3C" w:rsidRPr="00A75590" w14:paraId="57001182" w14:textId="77777777" w:rsidTr="00350EF8">
        <w:trPr>
          <w:gridAfter w:val="1"/>
          <w:wAfter w:w="11" w:type="dxa"/>
          <w:trHeight w:val="612"/>
        </w:trPr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70D9E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Nazwisko i imię uczestnika:</w:t>
            </w:r>
          </w:p>
        </w:tc>
        <w:tc>
          <w:tcPr>
            <w:tcW w:w="7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23035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5B0F3C" w:rsidRPr="00A75590" w14:paraId="643708DE" w14:textId="77777777" w:rsidTr="00350EF8">
        <w:trPr>
          <w:trHeight w:val="958"/>
        </w:trPr>
        <w:tc>
          <w:tcPr>
            <w:tcW w:w="2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F984B81" w14:textId="77777777" w:rsidR="005B0F3C" w:rsidRPr="00A75590" w:rsidRDefault="005B0F3C" w:rsidP="00350EF8">
            <w:pPr>
              <w:spacing w:before="100" w:beforeAutospacing="1" w:after="100" w:afterAutospacing="1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Data</w:t>
            </w:r>
          </w:p>
          <w:p w14:paraId="05C1595A" w14:textId="17C719B4" w:rsidR="005B0F3C" w:rsidRPr="00A75590" w:rsidRDefault="00231DC8" w:rsidP="00A71EC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eastAsia="Arial" w:hAnsi="Calibri" w:cs="Calibri"/>
                <w:b/>
                <w:sz w:val="22"/>
                <w:szCs w:val="22"/>
              </w:rPr>
              <w:t>w godzinach od -</w:t>
            </w:r>
            <w:r w:rsidR="00383191">
              <w:rPr>
                <w:rFonts w:ascii="Calibri" w:eastAsia="Arial" w:hAnsi="Calibri" w:cs="Calibri"/>
                <w:b/>
                <w:sz w:val="22"/>
                <w:szCs w:val="22"/>
              </w:rPr>
              <w:t xml:space="preserve"> </w:t>
            </w:r>
            <w:r w:rsidRPr="00A75590">
              <w:rPr>
                <w:rFonts w:ascii="Calibri" w:eastAsia="Arial" w:hAnsi="Calibri" w:cs="Calibri"/>
                <w:b/>
                <w:sz w:val="22"/>
                <w:szCs w:val="22"/>
              </w:rPr>
              <w:t>do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7A9B" w14:textId="77777777" w:rsidR="005B0F3C" w:rsidRPr="00A75590" w:rsidRDefault="005B0F3C" w:rsidP="00300A4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Liczba godzin</w:t>
            </w:r>
          </w:p>
        </w:tc>
        <w:tc>
          <w:tcPr>
            <w:tcW w:w="6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56CE3" w14:textId="2A315DEB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 xml:space="preserve">Zakres udzielonego indywidualnego </w:t>
            </w:r>
          </w:p>
          <w:p w14:paraId="084F45D7" w14:textId="782EE3E2" w:rsidR="00AA79FA" w:rsidRPr="00A75590" w:rsidRDefault="005B0F3C" w:rsidP="00AA79FA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 xml:space="preserve">poradnictwa </w:t>
            </w:r>
          </w:p>
        </w:tc>
      </w:tr>
      <w:tr w:rsidR="005B0F3C" w:rsidRPr="00A75590" w14:paraId="1B17AF04" w14:textId="77777777" w:rsidTr="00350EF8">
        <w:trPr>
          <w:trHeight w:val="2400"/>
        </w:trPr>
        <w:tc>
          <w:tcPr>
            <w:tcW w:w="2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5C1C98" w14:textId="77777777" w:rsidR="005B0F3C" w:rsidRPr="00A75590" w:rsidRDefault="005B0F3C" w:rsidP="00300A4E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4EF" w14:textId="77777777" w:rsidR="005B0F3C" w:rsidRPr="00A75590" w:rsidRDefault="005B0F3C" w:rsidP="00300A4E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6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6F3C5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5026FDC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8A139A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1EDC20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7EFA804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0D8CF9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E61F66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4F57F5" w14:textId="557E25C6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37BF02C" w14:textId="24B9C09F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1F582D" w14:textId="1E86639B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A8000F" w14:textId="5C17159E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C5301C" w14:textId="77777777" w:rsidR="005B0F3C" w:rsidRPr="00A75590" w:rsidRDefault="005B0F3C" w:rsidP="00A71EC3">
            <w:pPr>
              <w:tabs>
                <w:tab w:val="left" w:pos="4203"/>
              </w:tabs>
              <w:ind w:right="376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BEE2BEC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5D460DAB" w14:textId="638752A7" w:rsidR="005B0F3C" w:rsidRPr="00A75590" w:rsidRDefault="005B0F3C" w:rsidP="005B0F3C">
      <w:pPr>
        <w:rPr>
          <w:rFonts w:ascii="Calibri" w:hAnsi="Calibri" w:cs="Calibri"/>
          <w:sz w:val="22"/>
          <w:szCs w:val="22"/>
        </w:rPr>
      </w:pPr>
    </w:p>
    <w:p w14:paraId="597AC255" w14:textId="77777777" w:rsidR="005B0F3C" w:rsidRDefault="005B0F3C" w:rsidP="005B0F3C">
      <w:pPr>
        <w:rPr>
          <w:rFonts w:ascii="Calibri" w:hAnsi="Calibri" w:cs="Calibri"/>
          <w:sz w:val="22"/>
          <w:szCs w:val="22"/>
        </w:rPr>
      </w:pPr>
    </w:p>
    <w:p w14:paraId="71B1EC55" w14:textId="77777777" w:rsidR="007226E2" w:rsidRDefault="007226E2" w:rsidP="005B0F3C">
      <w:pPr>
        <w:rPr>
          <w:rFonts w:ascii="Calibri" w:hAnsi="Calibri" w:cs="Calibri"/>
          <w:sz w:val="22"/>
          <w:szCs w:val="22"/>
        </w:rPr>
      </w:pPr>
    </w:p>
    <w:p w14:paraId="77B99FB8" w14:textId="77777777" w:rsidR="007226E2" w:rsidRDefault="007226E2" w:rsidP="005B0F3C">
      <w:pPr>
        <w:rPr>
          <w:rFonts w:ascii="Calibri" w:hAnsi="Calibri" w:cs="Calibri"/>
          <w:sz w:val="22"/>
          <w:szCs w:val="22"/>
        </w:rPr>
      </w:pPr>
    </w:p>
    <w:p w14:paraId="270D26BB" w14:textId="77777777" w:rsidR="007226E2" w:rsidRDefault="007226E2" w:rsidP="005B0F3C">
      <w:pPr>
        <w:rPr>
          <w:rFonts w:ascii="Calibri" w:hAnsi="Calibri" w:cs="Calibri"/>
          <w:sz w:val="22"/>
          <w:szCs w:val="22"/>
        </w:rPr>
      </w:pPr>
    </w:p>
    <w:p w14:paraId="40BB0AE8" w14:textId="77777777" w:rsidR="007226E2" w:rsidRPr="00A75590" w:rsidRDefault="007226E2" w:rsidP="005B0F3C">
      <w:pPr>
        <w:rPr>
          <w:rFonts w:ascii="Calibri" w:hAnsi="Calibri" w:cs="Calibri"/>
          <w:sz w:val="22"/>
          <w:szCs w:val="22"/>
        </w:rPr>
      </w:pPr>
    </w:p>
    <w:p w14:paraId="37411F80" w14:textId="586239E1" w:rsidR="00987B10" w:rsidRDefault="005B0F3C" w:rsidP="00987B10">
      <w:pPr>
        <w:jc w:val="right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.............................................................   </w:t>
      </w:r>
    </w:p>
    <w:p w14:paraId="3A692706" w14:textId="1A61DBFC" w:rsidR="005B0F3C" w:rsidRPr="00A75590" w:rsidRDefault="005B0F3C" w:rsidP="00987B10">
      <w:pPr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.......................................................................</w:t>
      </w:r>
    </w:p>
    <w:p w14:paraId="6F0AD97C" w14:textId="5619A739" w:rsidR="005B0F3C" w:rsidRPr="00A75590" w:rsidRDefault="005B0F3C" w:rsidP="005B0F3C">
      <w:pPr>
        <w:rPr>
          <w:rFonts w:ascii="Calibri" w:hAnsi="Calibri" w:cs="Calibri"/>
          <w:b/>
          <w:sz w:val="22"/>
          <w:szCs w:val="22"/>
        </w:rPr>
      </w:pPr>
      <w:r w:rsidRPr="00A75590">
        <w:rPr>
          <w:rFonts w:ascii="Calibri" w:hAnsi="Calibri" w:cs="Calibri"/>
          <w:b/>
          <w:sz w:val="22"/>
          <w:szCs w:val="22"/>
        </w:rPr>
        <w:t xml:space="preserve">podpis specjalisty                                                                                          podpis/y uczestnika/ów/ </w:t>
      </w:r>
    </w:p>
    <w:p w14:paraId="3A47FA63" w14:textId="518CC950" w:rsidR="005B0F3C" w:rsidRPr="00A75590" w:rsidRDefault="005B0F3C" w:rsidP="00430EC9">
      <w:pPr>
        <w:rPr>
          <w:rFonts w:ascii="Calibri" w:hAnsi="Calibri" w:cs="Calibri"/>
          <w:b/>
          <w:sz w:val="22"/>
          <w:szCs w:val="22"/>
        </w:rPr>
      </w:pPr>
      <w:r w:rsidRPr="00A75590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rodzica lub opiekuna prawnego</w:t>
      </w:r>
    </w:p>
    <w:p w14:paraId="409CECA9" w14:textId="77777777" w:rsidR="00E06398" w:rsidRPr="00A75590" w:rsidRDefault="00E06398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7967B399" w14:textId="77777777" w:rsidR="00987B10" w:rsidRDefault="00987B10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6E6D1C8A" w14:textId="77777777" w:rsidR="002F59EC" w:rsidRDefault="002F59EC" w:rsidP="005B0F3C">
      <w:pPr>
        <w:spacing w:after="200" w:line="276" w:lineRule="auto"/>
        <w:ind w:right="-1"/>
        <w:rPr>
          <w:rFonts w:ascii="Calibri" w:eastAsia="Calibri" w:hAnsi="Calibri" w:cs="Calibri"/>
          <w:b/>
          <w:i/>
          <w:noProof/>
          <w:sz w:val="22"/>
          <w:szCs w:val="22"/>
        </w:rPr>
      </w:pPr>
    </w:p>
    <w:p w14:paraId="751BA8FB" w14:textId="47C868E6" w:rsidR="005B0F3C" w:rsidRPr="00A75590" w:rsidRDefault="005B0F3C" w:rsidP="005B0F3C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t>Załącznik nr 2</w:t>
      </w:r>
    </w:p>
    <w:p w14:paraId="71B3D223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tbl>
      <w:tblPr>
        <w:tblpPr w:leftFromText="141" w:rightFromText="141" w:vertAnchor="text" w:horzAnchor="margin" w:tblpY="-65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"/>
        <w:gridCol w:w="5210"/>
        <w:gridCol w:w="2160"/>
        <w:gridCol w:w="301"/>
        <w:gridCol w:w="974"/>
      </w:tblGrid>
      <w:tr w:rsidR="005B0F3C" w:rsidRPr="00A75590" w14:paraId="3E950494" w14:textId="77777777" w:rsidTr="00A75590">
        <w:trPr>
          <w:trHeight w:val="400"/>
        </w:trPr>
        <w:tc>
          <w:tcPr>
            <w:tcW w:w="907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1157CC" w14:textId="1A5075A9" w:rsidR="005B0F3C" w:rsidRPr="00A75590" w:rsidRDefault="005B0F3C" w:rsidP="00055DA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Lista obecności</w:t>
            </w:r>
          </w:p>
          <w:p w14:paraId="6B3720A1" w14:textId="77777777" w:rsidR="005B0F3C" w:rsidRDefault="005B0F3C" w:rsidP="00055B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Poradnictwo </w:t>
            </w:r>
            <w:r w:rsidR="00E777E8">
              <w:rPr>
                <w:rFonts w:ascii="Calibri" w:hAnsi="Calibri" w:cs="Calibri"/>
                <w:b/>
                <w:bCs/>
                <w:sz w:val="22"/>
                <w:szCs w:val="22"/>
              </w:rPr>
              <w:t>psychologiczne</w:t>
            </w:r>
          </w:p>
          <w:p w14:paraId="12862062" w14:textId="49404693" w:rsidR="007226E2" w:rsidRPr="00A75590" w:rsidRDefault="007226E2" w:rsidP="00055B9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AA1" w:rsidRPr="00A75590" w14:paraId="34F02F1F" w14:textId="77777777" w:rsidTr="00A75590">
        <w:trPr>
          <w:gridAfter w:val="1"/>
          <w:wAfter w:w="974" w:type="dxa"/>
          <w:trHeight w:val="280"/>
        </w:trPr>
        <w:tc>
          <w:tcPr>
            <w:tcW w:w="779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D6559" w14:textId="7DBF9F4C" w:rsidR="00356AA1" w:rsidRPr="00350EF8" w:rsidRDefault="00356AA1" w:rsidP="00350EF8">
            <w:pPr>
              <w:rPr>
                <w:rFonts w:ascii="Calibri" w:hAnsi="Calibri" w:cs="Calibri"/>
                <w:sz w:val="22"/>
                <w:szCs w:val="22"/>
              </w:rPr>
            </w:pPr>
            <w:r w:rsidRPr="00350EF8">
              <w:rPr>
                <w:rFonts w:ascii="Calibri" w:eastAsia="Calibri" w:hAnsi="Calibri" w:cs="Calibri"/>
                <w:bCs/>
                <w:sz w:val="22"/>
                <w:szCs w:val="22"/>
              </w:rPr>
              <w:t>Numer projektu:</w:t>
            </w:r>
            <w:r w:rsidR="004C2D02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</w:t>
            </w:r>
            <w:r w:rsidR="004C2D02" w:rsidRPr="004C2D02">
              <w:rPr>
                <w:rFonts w:ascii="Calibri" w:hAnsi="Calibri" w:cs="Calibri"/>
                <w:b/>
                <w:sz w:val="22"/>
              </w:rPr>
              <w:t>FELU.08.05-IZ.00-0001/23</w:t>
            </w:r>
          </w:p>
        </w:tc>
        <w:tc>
          <w:tcPr>
            <w:tcW w:w="3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860164" w14:textId="77777777" w:rsidR="00356AA1" w:rsidRPr="00A75590" w:rsidRDefault="00356AA1" w:rsidP="00350E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AA1" w:rsidRPr="00A75590" w14:paraId="7D6E2289" w14:textId="77777777" w:rsidTr="00A75590">
        <w:trPr>
          <w:trHeight w:val="280"/>
        </w:trPr>
        <w:tc>
          <w:tcPr>
            <w:tcW w:w="907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4C9146" w14:textId="65D5F3CA" w:rsidR="00356AA1" w:rsidRPr="00350EF8" w:rsidRDefault="00356AA1" w:rsidP="00350EF8">
            <w:pPr>
              <w:rPr>
                <w:rFonts w:ascii="Calibri" w:hAnsi="Calibri" w:cs="Calibri"/>
                <w:sz w:val="22"/>
                <w:szCs w:val="22"/>
              </w:rPr>
            </w:pPr>
            <w:r w:rsidRPr="00350EF8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Tytuł projektu: </w:t>
            </w:r>
            <w:r w:rsidR="004C2D02" w:rsidRPr="004C2D02">
              <w:rPr>
                <w:rFonts w:ascii="Calibri" w:hAnsi="Calibri" w:cs="Calibri"/>
                <w:b/>
                <w:sz w:val="22"/>
              </w:rPr>
              <w:t>„Polityka Senioralna EFS+”</w:t>
            </w:r>
          </w:p>
        </w:tc>
      </w:tr>
      <w:tr w:rsidR="005B0F3C" w:rsidRPr="00A75590" w14:paraId="19F9D3D3" w14:textId="77777777" w:rsidTr="00A75590">
        <w:trPr>
          <w:trHeight w:val="280"/>
        </w:trPr>
        <w:tc>
          <w:tcPr>
            <w:tcW w:w="907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FE892" w14:textId="4931D54A" w:rsidR="005B0F3C" w:rsidRPr="005479FC" w:rsidRDefault="004C2D02" w:rsidP="005479F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79FC">
              <w:rPr>
                <w:rFonts w:ascii="Calibri" w:hAnsi="Calibri" w:cs="Calibri"/>
                <w:sz w:val="22"/>
                <w:szCs w:val="22"/>
              </w:rPr>
              <w:t xml:space="preserve">Zad. 2 Usługi społeczne świadczone w społeczności lokalnej poprzez tworzenie warunków i usług </w:t>
            </w:r>
            <w:r w:rsidR="007D1728">
              <w:rPr>
                <w:rFonts w:ascii="Calibri" w:hAnsi="Calibri" w:cs="Calibri"/>
                <w:sz w:val="22"/>
                <w:szCs w:val="22"/>
              </w:rPr>
              <w:t xml:space="preserve">                  </w:t>
            </w:r>
            <w:r w:rsidRPr="005479FC">
              <w:rPr>
                <w:rFonts w:ascii="Calibri" w:hAnsi="Calibri" w:cs="Calibri"/>
                <w:sz w:val="22"/>
                <w:szCs w:val="22"/>
              </w:rPr>
              <w:t>w zakresie opieki nad osobami potrzebującymi wsparcia</w:t>
            </w:r>
          </w:p>
        </w:tc>
      </w:tr>
      <w:tr w:rsidR="005B0F3C" w:rsidRPr="00A75590" w14:paraId="7EFFBA22" w14:textId="77777777" w:rsidTr="00A75590">
        <w:trPr>
          <w:gridAfter w:val="1"/>
          <w:wAfter w:w="974" w:type="dxa"/>
          <w:trHeight w:val="280"/>
        </w:trPr>
        <w:tc>
          <w:tcPr>
            <w:tcW w:w="779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4014A1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642932" w14:textId="42B8D13D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Nazwisko i imię prowadzącego: ……………………………</w:t>
            </w:r>
            <w:r w:rsidR="007D1728">
              <w:rPr>
                <w:rFonts w:ascii="Calibri" w:hAnsi="Calibri" w:cs="Calibri"/>
                <w:sz w:val="22"/>
                <w:szCs w:val="22"/>
              </w:rPr>
              <w:t>………………………………………………</w:t>
            </w:r>
            <w:r w:rsidRPr="00A75590">
              <w:rPr>
                <w:rFonts w:ascii="Calibri" w:hAnsi="Calibri" w:cs="Calibri"/>
                <w:sz w:val="22"/>
                <w:szCs w:val="22"/>
              </w:rPr>
              <w:t>…</w:t>
            </w:r>
          </w:p>
          <w:p w14:paraId="7E8D52A7" w14:textId="5DF5F04E" w:rsidR="00356AA1" w:rsidRPr="00A75590" w:rsidRDefault="00356AA1" w:rsidP="00356AA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A8DBAA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67A80F31" w14:textId="77777777" w:rsidTr="00A75590">
        <w:trPr>
          <w:trHeight w:val="300"/>
        </w:trPr>
        <w:tc>
          <w:tcPr>
            <w:tcW w:w="9072" w:type="dxa"/>
            <w:gridSpan w:val="5"/>
            <w:tcBorders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949F17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4B7B4DEA" w14:textId="77777777" w:rsidTr="005479FC">
        <w:trPr>
          <w:trHeight w:val="1068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5BC2D6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4E6522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8A9795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Data</w:t>
            </w:r>
          </w:p>
          <w:p w14:paraId="42D97017" w14:textId="7776A7AB" w:rsidR="005B0F3C" w:rsidRPr="00A75590" w:rsidRDefault="005B0F3C" w:rsidP="005479FC">
            <w:pPr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w godzinach</w:t>
            </w:r>
            <w:r w:rsidR="00A7559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od - do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B69B93" w14:textId="321643BF" w:rsidR="005B0F3C" w:rsidRPr="00A75590" w:rsidRDefault="005B0F3C" w:rsidP="005479F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Liczba godzin obecności</w:t>
            </w:r>
          </w:p>
        </w:tc>
      </w:tr>
      <w:tr w:rsidR="005B0F3C" w:rsidRPr="00A75590" w14:paraId="42C97CB9" w14:textId="77777777" w:rsidTr="00A75590">
        <w:trPr>
          <w:trHeight w:val="520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68D90E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52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5BE020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B216FF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2919A5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5B0F3C" w:rsidRPr="00A75590" w14:paraId="7F0E692C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C29E5F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428232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899048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0E502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5B0F3C" w:rsidRPr="00A75590" w14:paraId="54AB3D75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E5A8F4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8F8F1B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71B8F5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D140AE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5B0F3C" w:rsidRPr="00A75590" w14:paraId="5D7D2149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61A139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72DAE0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43B50B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852F87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6DF8D976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72E628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F450F0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D2012C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83C3BC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50A23DC6" w14:textId="77777777" w:rsidTr="00A75590">
        <w:trPr>
          <w:trHeight w:val="520"/>
        </w:trPr>
        <w:tc>
          <w:tcPr>
            <w:tcW w:w="7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36DA8F" w14:textId="2FAB2E41" w:rsidR="005B0F3C" w:rsidRPr="005479FC" w:rsidRDefault="005B0F3C" w:rsidP="005B0F3C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479FC">
              <w:rPr>
                <w:rFonts w:ascii="Calibri" w:hAnsi="Calibri" w:cs="Calibri"/>
                <w:b/>
                <w:bCs/>
                <w:sz w:val="22"/>
                <w:szCs w:val="22"/>
              </w:rPr>
              <w:t>Ł</w:t>
            </w:r>
            <w:r w:rsidR="005479FC" w:rsidRPr="005479FC">
              <w:rPr>
                <w:rFonts w:ascii="Calibri" w:hAnsi="Calibri" w:cs="Calibri"/>
                <w:b/>
                <w:bCs/>
                <w:sz w:val="22"/>
                <w:szCs w:val="22"/>
              </w:rPr>
              <w:t>ącznie</w:t>
            </w:r>
            <w:r w:rsidR="005479FC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6B6F86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603F46B6" w14:textId="77777777" w:rsidTr="00A75590">
        <w:trPr>
          <w:gridAfter w:val="1"/>
          <w:wAfter w:w="974" w:type="dxa"/>
          <w:trHeight w:val="280"/>
        </w:trPr>
        <w:tc>
          <w:tcPr>
            <w:tcW w:w="427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28A374" w14:textId="77777777" w:rsidR="005B0F3C" w:rsidRPr="00A75590" w:rsidRDefault="005B0F3C" w:rsidP="005B0F3C">
            <w:pPr>
              <w:spacing w:after="240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br/>
            </w:r>
            <w:r w:rsidRPr="00A75590">
              <w:rPr>
                <w:rFonts w:ascii="Calibri" w:hAnsi="Calibri" w:cs="Calibri"/>
                <w:sz w:val="22"/>
                <w:szCs w:val="22"/>
              </w:rPr>
              <w:br/>
            </w:r>
          </w:p>
        </w:tc>
        <w:tc>
          <w:tcPr>
            <w:tcW w:w="5210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1380C4" w14:textId="77777777" w:rsidR="005B0F3C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B8E3526" w14:textId="77777777" w:rsidR="007226E2" w:rsidRDefault="007226E2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9D4F80" w14:textId="77777777" w:rsidR="007226E2" w:rsidRDefault="007226E2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CDF0674" w14:textId="77777777" w:rsidR="007226E2" w:rsidRDefault="007226E2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FCFA476" w14:textId="77777777" w:rsidR="007226E2" w:rsidRDefault="007226E2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67B8D95" w14:textId="77777777" w:rsidR="007226E2" w:rsidRPr="00A75590" w:rsidRDefault="007226E2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3FC122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Podpis specjalisty:</w:t>
            </w:r>
          </w:p>
        </w:tc>
        <w:tc>
          <w:tcPr>
            <w:tcW w:w="2160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E11EB3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63A1B4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A916BEC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172A9922" w14:textId="253BBF5D" w:rsidR="005B0F3C" w:rsidRDefault="005B0F3C" w:rsidP="00FC5D95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noProof/>
          <w:sz w:val="22"/>
          <w:szCs w:val="22"/>
        </w:rPr>
      </w:pPr>
    </w:p>
    <w:p w14:paraId="147F8BD7" w14:textId="77777777" w:rsidR="00383191" w:rsidRPr="00A75590" w:rsidRDefault="00383191" w:rsidP="00FC5D95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noProof/>
          <w:sz w:val="22"/>
          <w:szCs w:val="22"/>
        </w:rPr>
      </w:pPr>
    </w:p>
    <w:p w14:paraId="46D44343" w14:textId="77777777" w:rsidR="005479FC" w:rsidRDefault="005479FC" w:rsidP="007226E2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</w:p>
    <w:p w14:paraId="5E5F11A6" w14:textId="77777777" w:rsidR="005479FC" w:rsidRDefault="005479FC" w:rsidP="007226E2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</w:p>
    <w:p w14:paraId="77DFAAEC" w14:textId="77777777" w:rsidR="007D1728" w:rsidRDefault="007D1728" w:rsidP="007226E2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</w:p>
    <w:p w14:paraId="3D813997" w14:textId="77777777" w:rsidR="007D1728" w:rsidRDefault="007D1728" w:rsidP="007226E2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</w:p>
    <w:p w14:paraId="710BB7A4" w14:textId="5AAD1811" w:rsidR="00055DAD" w:rsidRDefault="00055DAD" w:rsidP="007226E2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t>Załącznik nr 3</w:t>
      </w:r>
    </w:p>
    <w:p w14:paraId="7710D01E" w14:textId="77777777" w:rsidR="007226E2" w:rsidRPr="00A75590" w:rsidRDefault="007226E2" w:rsidP="007226E2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</w:p>
    <w:p w14:paraId="1361FEC1" w14:textId="6695865D" w:rsidR="00055DAD" w:rsidRDefault="00055DAD" w:rsidP="00BF235E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sz w:val="22"/>
          <w:szCs w:val="22"/>
        </w:rPr>
        <w:t xml:space="preserve">Harmonogram realizacji </w:t>
      </w:r>
      <w:r w:rsidR="005479FC">
        <w:rPr>
          <w:rFonts w:ascii="Calibri" w:eastAsia="Calibri" w:hAnsi="Calibri" w:cs="Calibri"/>
          <w:b/>
          <w:i/>
          <w:sz w:val="22"/>
          <w:szCs w:val="22"/>
        </w:rPr>
        <w:t>wsparcia</w:t>
      </w:r>
    </w:p>
    <w:p w14:paraId="112298B4" w14:textId="77777777" w:rsidR="005479FC" w:rsidRPr="00A75590" w:rsidRDefault="005479FC" w:rsidP="00BF235E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i/>
          <w:sz w:val="22"/>
          <w:szCs w:val="22"/>
        </w:rPr>
      </w:pPr>
    </w:p>
    <w:tbl>
      <w:tblPr>
        <w:tblW w:w="9782" w:type="dxa"/>
        <w:tblInd w:w="-289" w:type="dxa"/>
        <w:tblLayout w:type="fixed"/>
        <w:tblLook w:val="0400" w:firstRow="0" w:lastRow="0" w:firstColumn="0" w:lastColumn="0" w:noHBand="0" w:noVBand="1"/>
      </w:tblPr>
      <w:tblGrid>
        <w:gridCol w:w="2317"/>
        <w:gridCol w:w="7465"/>
      </w:tblGrid>
      <w:tr w:rsidR="005479FC" w:rsidRPr="005479FC" w14:paraId="3CBDD410" w14:textId="77777777" w:rsidTr="005479FC">
        <w:trPr>
          <w:trHeight w:val="376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76F5E6" w14:textId="77777777" w:rsidR="005479FC" w:rsidRPr="005479FC" w:rsidRDefault="005479FC" w:rsidP="005479FC">
            <w:pPr>
              <w:spacing w:after="200" w:line="276" w:lineRule="auto"/>
              <w:ind w:right="-1"/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  <w:t>Nazwa Beneficjenta</w:t>
            </w:r>
          </w:p>
        </w:tc>
        <w:tc>
          <w:tcPr>
            <w:tcW w:w="7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C43937" w14:textId="77777777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  <w:t>Miasto Tomaszów Lubelski/</w:t>
            </w:r>
          </w:p>
          <w:p w14:paraId="60D3E9D1" w14:textId="09F3EEF2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  <w:t>Miejski Ośrodek Pomocy Społecznej w Tomaszowie Lubelskim</w:t>
            </w:r>
          </w:p>
        </w:tc>
      </w:tr>
      <w:tr w:rsidR="005479FC" w:rsidRPr="005479FC" w14:paraId="23A5385A" w14:textId="77777777" w:rsidTr="005479FC">
        <w:trPr>
          <w:trHeight w:val="261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7D3B2F" w14:textId="77777777" w:rsidR="005479FC" w:rsidRPr="005479FC" w:rsidRDefault="005479FC" w:rsidP="005479FC">
            <w:pPr>
              <w:spacing w:after="200" w:line="276" w:lineRule="auto"/>
              <w:ind w:right="-1"/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  <w:t>Numer projektu</w:t>
            </w:r>
          </w:p>
        </w:tc>
        <w:tc>
          <w:tcPr>
            <w:tcW w:w="7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545DF4" w14:textId="626E6EB0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  <w:t>FELU.08.05-IZ.00-0001/23</w:t>
            </w:r>
          </w:p>
        </w:tc>
      </w:tr>
      <w:tr w:rsidR="005479FC" w:rsidRPr="005479FC" w14:paraId="2160B22F" w14:textId="77777777" w:rsidTr="005479FC">
        <w:trPr>
          <w:trHeight w:val="361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6F9EF4" w14:textId="77777777" w:rsidR="005479FC" w:rsidRPr="005479FC" w:rsidRDefault="005479FC" w:rsidP="005479FC">
            <w:pPr>
              <w:spacing w:after="200" w:line="276" w:lineRule="auto"/>
              <w:ind w:right="-1"/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  <w:t>Tytuł projektu</w:t>
            </w:r>
          </w:p>
        </w:tc>
        <w:tc>
          <w:tcPr>
            <w:tcW w:w="7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31AA58" w14:textId="08FC818C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</w:pPr>
            <w:bookmarkStart w:id="4" w:name="_Hlk211203533"/>
            <w:r w:rsidRPr="005479FC"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  <w:t>„Polityka Senioralna EFS+”</w:t>
            </w:r>
            <w:bookmarkEnd w:id="4"/>
          </w:p>
        </w:tc>
      </w:tr>
      <w:tr w:rsidR="005479FC" w:rsidRPr="005479FC" w14:paraId="63F4C94C" w14:textId="77777777" w:rsidTr="005479FC">
        <w:trPr>
          <w:trHeight w:val="361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A0821A" w14:textId="77777777" w:rsidR="005479FC" w:rsidRPr="005479FC" w:rsidRDefault="005479FC" w:rsidP="005479FC">
            <w:pPr>
              <w:spacing w:after="200" w:line="276" w:lineRule="auto"/>
              <w:ind w:right="-1"/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  <w:t>Numer i nazwa Zadania</w:t>
            </w:r>
          </w:p>
        </w:tc>
        <w:tc>
          <w:tcPr>
            <w:tcW w:w="7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ABEECB" w14:textId="37E7953D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  <w:t>Zad. 2 Usługi społeczne świadczone w społeczności lokalnej poprzez tworzenie warunków i usług w zakresie opieki nad osobami potrzebującymi wsparcia</w:t>
            </w:r>
          </w:p>
        </w:tc>
      </w:tr>
      <w:tr w:rsidR="005479FC" w:rsidRPr="005479FC" w14:paraId="7CB16AA2" w14:textId="77777777" w:rsidTr="005479FC">
        <w:trPr>
          <w:trHeight w:val="391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DB437F" w14:textId="77777777" w:rsidR="005479FC" w:rsidRPr="005479FC" w:rsidRDefault="005479FC" w:rsidP="005479FC">
            <w:pPr>
              <w:spacing w:after="200" w:line="276" w:lineRule="auto"/>
              <w:ind w:right="-1"/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  <w:t>Rodzaj wsparcia</w:t>
            </w:r>
          </w:p>
        </w:tc>
        <w:tc>
          <w:tcPr>
            <w:tcW w:w="7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B945A4" w14:textId="1137830F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  <w:t>Poradnictwo</w:t>
            </w:r>
          </w:p>
        </w:tc>
      </w:tr>
      <w:tr w:rsidR="005479FC" w:rsidRPr="005479FC" w14:paraId="3FEC55E7" w14:textId="77777777" w:rsidTr="005479FC">
        <w:trPr>
          <w:trHeight w:val="361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54C2AF" w14:textId="77777777" w:rsidR="005479FC" w:rsidRPr="005479FC" w:rsidRDefault="005479FC" w:rsidP="005479FC">
            <w:pPr>
              <w:spacing w:after="200" w:line="276" w:lineRule="auto"/>
              <w:ind w:right="-1"/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  <w:t>Nazwa wsparcia</w:t>
            </w:r>
          </w:p>
        </w:tc>
        <w:tc>
          <w:tcPr>
            <w:tcW w:w="7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D9AE6" w14:textId="3ED57858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8"/>
                <w:szCs w:val="18"/>
              </w:rPr>
              <w:t>Poradnictwo psychologiczne</w:t>
            </w:r>
          </w:p>
        </w:tc>
      </w:tr>
    </w:tbl>
    <w:p w14:paraId="4D21DF96" w14:textId="0F723498" w:rsidR="00356AA1" w:rsidRPr="00A75590" w:rsidRDefault="00356AA1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p w14:paraId="2B586C7C" w14:textId="77777777" w:rsidR="00356AA1" w:rsidRPr="00A75590" w:rsidRDefault="00356AA1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tbl>
      <w:tblPr>
        <w:tblStyle w:val="Tabela-Siatka"/>
        <w:tblW w:w="9782" w:type="dxa"/>
        <w:jc w:val="center"/>
        <w:tblLayout w:type="fixed"/>
        <w:tblLook w:val="0400" w:firstRow="0" w:lastRow="0" w:firstColumn="0" w:lastColumn="0" w:noHBand="0" w:noVBand="1"/>
      </w:tblPr>
      <w:tblGrid>
        <w:gridCol w:w="1135"/>
        <w:gridCol w:w="992"/>
        <w:gridCol w:w="1134"/>
        <w:gridCol w:w="992"/>
        <w:gridCol w:w="851"/>
        <w:gridCol w:w="709"/>
        <w:gridCol w:w="708"/>
        <w:gridCol w:w="1134"/>
        <w:gridCol w:w="1134"/>
        <w:gridCol w:w="993"/>
      </w:tblGrid>
      <w:tr w:rsidR="005479FC" w:rsidRPr="005479FC" w14:paraId="3CD275BA" w14:textId="77777777" w:rsidTr="005479FC">
        <w:trPr>
          <w:trHeight w:val="600"/>
          <w:jc w:val="center"/>
        </w:trPr>
        <w:tc>
          <w:tcPr>
            <w:tcW w:w="1135" w:type="dxa"/>
            <w:vMerge w:val="restart"/>
          </w:tcPr>
          <w:p w14:paraId="1457C611" w14:textId="77777777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  <w:t>Data</w:t>
            </w:r>
            <w:r w:rsidRPr="005479FC"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  <w:br/>
              <w:t>(</w:t>
            </w:r>
            <w:proofErr w:type="spellStart"/>
            <w:r w:rsidRPr="005479FC"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  <w:t>dd.mm.rrrr</w:t>
            </w:r>
            <w:proofErr w:type="spellEnd"/>
            <w:r w:rsidRPr="005479FC"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  <w:t>)</w:t>
            </w:r>
          </w:p>
        </w:tc>
        <w:tc>
          <w:tcPr>
            <w:tcW w:w="992" w:type="dxa"/>
            <w:vMerge w:val="restart"/>
          </w:tcPr>
          <w:p w14:paraId="06564183" w14:textId="77777777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  <w:t>Rodzaj usługi</w:t>
            </w:r>
          </w:p>
        </w:tc>
        <w:tc>
          <w:tcPr>
            <w:tcW w:w="2126" w:type="dxa"/>
            <w:gridSpan w:val="2"/>
          </w:tcPr>
          <w:p w14:paraId="361BEF12" w14:textId="77777777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  <w:t>Miejsce realizacji usługi</w:t>
            </w:r>
          </w:p>
        </w:tc>
        <w:tc>
          <w:tcPr>
            <w:tcW w:w="1560" w:type="dxa"/>
            <w:gridSpan w:val="2"/>
          </w:tcPr>
          <w:p w14:paraId="68AF4D05" w14:textId="77777777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  <w:t>Godziny prowadzenia usługi</w:t>
            </w:r>
          </w:p>
        </w:tc>
        <w:tc>
          <w:tcPr>
            <w:tcW w:w="708" w:type="dxa"/>
            <w:vMerge w:val="restart"/>
          </w:tcPr>
          <w:p w14:paraId="282A9D99" w14:textId="77777777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  <w:t>Liczba godzin</w:t>
            </w:r>
          </w:p>
        </w:tc>
        <w:tc>
          <w:tcPr>
            <w:tcW w:w="1134" w:type="dxa"/>
            <w:vMerge w:val="restart"/>
          </w:tcPr>
          <w:p w14:paraId="05ECB5D3" w14:textId="77777777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  <w:t>Numer grupy/ identyfikator szkolenia</w:t>
            </w:r>
          </w:p>
        </w:tc>
        <w:tc>
          <w:tcPr>
            <w:tcW w:w="1134" w:type="dxa"/>
            <w:vMerge w:val="restart"/>
          </w:tcPr>
          <w:p w14:paraId="65081ED1" w14:textId="77777777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  <w:t>Imię i nazwisko osoby prowadzącej/trenera</w:t>
            </w:r>
          </w:p>
        </w:tc>
        <w:tc>
          <w:tcPr>
            <w:tcW w:w="993" w:type="dxa"/>
            <w:vMerge w:val="restart"/>
          </w:tcPr>
          <w:p w14:paraId="0393167D" w14:textId="77777777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  <w:t>Liczba UP</w:t>
            </w:r>
          </w:p>
        </w:tc>
      </w:tr>
      <w:tr w:rsidR="005479FC" w:rsidRPr="005479FC" w14:paraId="1A8EC765" w14:textId="77777777" w:rsidTr="005479FC">
        <w:trPr>
          <w:trHeight w:val="645"/>
          <w:jc w:val="center"/>
        </w:trPr>
        <w:tc>
          <w:tcPr>
            <w:tcW w:w="1135" w:type="dxa"/>
            <w:vMerge/>
          </w:tcPr>
          <w:p w14:paraId="70FB42E0" w14:textId="77777777" w:rsidR="005479FC" w:rsidRPr="005479FC" w:rsidRDefault="005479FC" w:rsidP="005479FC">
            <w:pPr>
              <w:spacing w:after="200" w:line="276" w:lineRule="auto"/>
              <w:ind w:right="-1"/>
              <w:rPr>
                <w:rFonts w:ascii="Calibri" w:eastAsia="Calibri" w:hAnsi="Calibri" w:cs="Calibri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72417133" w14:textId="77777777" w:rsidR="005479FC" w:rsidRPr="005479FC" w:rsidRDefault="005479FC" w:rsidP="005479FC">
            <w:pPr>
              <w:spacing w:after="200" w:line="276" w:lineRule="auto"/>
              <w:ind w:right="-1"/>
              <w:rPr>
                <w:rFonts w:ascii="Calibri" w:eastAsia="Calibri" w:hAnsi="Calibri" w:cs="Calibri"/>
                <w:iCs/>
                <w:sz w:val="16"/>
                <w:szCs w:val="16"/>
              </w:rPr>
            </w:pPr>
          </w:p>
        </w:tc>
        <w:tc>
          <w:tcPr>
            <w:tcW w:w="1134" w:type="dxa"/>
          </w:tcPr>
          <w:p w14:paraId="53A0AC09" w14:textId="77777777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  <w:t>Miejscowość</w:t>
            </w:r>
          </w:p>
        </w:tc>
        <w:tc>
          <w:tcPr>
            <w:tcW w:w="992" w:type="dxa"/>
          </w:tcPr>
          <w:p w14:paraId="55F4AE82" w14:textId="77777777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  <w:t>Ulica i nr</w:t>
            </w:r>
          </w:p>
        </w:tc>
        <w:tc>
          <w:tcPr>
            <w:tcW w:w="851" w:type="dxa"/>
          </w:tcPr>
          <w:p w14:paraId="26D797E1" w14:textId="77777777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  <w:t>Od godz.</w:t>
            </w:r>
          </w:p>
        </w:tc>
        <w:tc>
          <w:tcPr>
            <w:tcW w:w="709" w:type="dxa"/>
          </w:tcPr>
          <w:p w14:paraId="37EA66BC" w14:textId="77777777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</w:pPr>
            <w:r w:rsidRPr="005479FC">
              <w:rPr>
                <w:rFonts w:ascii="Calibri" w:eastAsia="Calibri" w:hAnsi="Calibri" w:cs="Calibri"/>
                <w:b/>
                <w:bCs/>
                <w:iCs/>
                <w:sz w:val="16"/>
                <w:szCs w:val="16"/>
              </w:rPr>
              <w:t>Do godz.</w:t>
            </w:r>
          </w:p>
        </w:tc>
        <w:tc>
          <w:tcPr>
            <w:tcW w:w="708" w:type="dxa"/>
            <w:vMerge/>
          </w:tcPr>
          <w:p w14:paraId="36740587" w14:textId="77777777" w:rsidR="005479FC" w:rsidRPr="005479FC" w:rsidRDefault="005479FC" w:rsidP="005479FC">
            <w:pPr>
              <w:spacing w:after="200" w:line="276" w:lineRule="auto"/>
              <w:ind w:right="-1"/>
              <w:rPr>
                <w:rFonts w:ascii="Calibri" w:eastAsia="Calibri" w:hAnsi="Calibri" w:cs="Calibri"/>
                <w:i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C04CD9C" w14:textId="77777777" w:rsidR="005479FC" w:rsidRPr="005479FC" w:rsidRDefault="005479FC" w:rsidP="005479FC">
            <w:pPr>
              <w:spacing w:after="200" w:line="276" w:lineRule="auto"/>
              <w:ind w:right="-1"/>
              <w:rPr>
                <w:rFonts w:ascii="Calibri" w:eastAsia="Calibri" w:hAnsi="Calibri" w:cs="Calibri"/>
                <w:i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F508AAC" w14:textId="77777777" w:rsidR="005479FC" w:rsidRPr="005479FC" w:rsidRDefault="005479FC" w:rsidP="005479FC">
            <w:pPr>
              <w:spacing w:after="200" w:line="276" w:lineRule="auto"/>
              <w:ind w:right="-1"/>
              <w:rPr>
                <w:rFonts w:ascii="Calibri" w:eastAsia="Calibri" w:hAnsi="Calibri" w:cs="Calibri"/>
                <w:iCs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4FE4E0BE" w14:textId="77777777" w:rsidR="005479FC" w:rsidRPr="005479FC" w:rsidRDefault="005479FC" w:rsidP="005479FC">
            <w:pPr>
              <w:spacing w:after="200" w:line="276" w:lineRule="auto"/>
              <w:ind w:right="-1"/>
              <w:rPr>
                <w:rFonts w:ascii="Calibri" w:eastAsia="Calibri" w:hAnsi="Calibri" w:cs="Calibri"/>
                <w:iCs/>
                <w:sz w:val="16"/>
                <w:szCs w:val="16"/>
              </w:rPr>
            </w:pPr>
          </w:p>
        </w:tc>
      </w:tr>
      <w:tr w:rsidR="005479FC" w:rsidRPr="005479FC" w14:paraId="6EAC0339" w14:textId="77777777" w:rsidTr="005479FC">
        <w:trPr>
          <w:trHeight w:val="255"/>
          <w:jc w:val="center"/>
        </w:trPr>
        <w:tc>
          <w:tcPr>
            <w:tcW w:w="1135" w:type="dxa"/>
          </w:tcPr>
          <w:p w14:paraId="72843685" w14:textId="1525C5E6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iCs/>
                <w:sz w:val="16"/>
                <w:szCs w:val="16"/>
              </w:rPr>
            </w:pPr>
          </w:p>
        </w:tc>
        <w:tc>
          <w:tcPr>
            <w:tcW w:w="992" w:type="dxa"/>
          </w:tcPr>
          <w:p w14:paraId="552C7B6F" w14:textId="628EA390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iCs/>
                <w:sz w:val="16"/>
                <w:szCs w:val="16"/>
              </w:rPr>
            </w:pPr>
          </w:p>
        </w:tc>
        <w:tc>
          <w:tcPr>
            <w:tcW w:w="1134" w:type="dxa"/>
          </w:tcPr>
          <w:p w14:paraId="2688398D" w14:textId="4067A0BF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iCs/>
                <w:sz w:val="16"/>
                <w:szCs w:val="16"/>
              </w:rPr>
            </w:pPr>
          </w:p>
        </w:tc>
        <w:tc>
          <w:tcPr>
            <w:tcW w:w="992" w:type="dxa"/>
          </w:tcPr>
          <w:p w14:paraId="5314A319" w14:textId="14F61A9C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iCs/>
                <w:sz w:val="16"/>
                <w:szCs w:val="16"/>
              </w:rPr>
            </w:pPr>
          </w:p>
        </w:tc>
        <w:tc>
          <w:tcPr>
            <w:tcW w:w="851" w:type="dxa"/>
          </w:tcPr>
          <w:p w14:paraId="59C1DDDB" w14:textId="3D6CE0BA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14:paraId="7D690A59" w14:textId="7AAC4200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iCs/>
                <w:sz w:val="16"/>
                <w:szCs w:val="16"/>
              </w:rPr>
            </w:pPr>
          </w:p>
        </w:tc>
        <w:tc>
          <w:tcPr>
            <w:tcW w:w="708" w:type="dxa"/>
          </w:tcPr>
          <w:p w14:paraId="41BEF8D6" w14:textId="6D62999E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iCs/>
                <w:sz w:val="16"/>
                <w:szCs w:val="16"/>
              </w:rPr>
            </w:pPr>
          </w:p>
        </w:tc>
        <w:tc>
          <w:tcPr>
            <w:tcW w:w="1134" w:type="dxa"/>
          </w:tcPr>
          <w:p w14:paraId="565CF0FF" w14:textId="18F440B2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iCs/>
                <w:sz w:val="16"/>
                <w:szCs w:val="16"/>
              </w:rPr>
            </w:pPr>
          </w:p>
        </w:tc>
        <w:tc>
          <w:tcPr>
            <w:tcW w:w="1134" w:type="dxa"/>
          </w:tcPr>
          <w:p w14:paraId="46965CE0" w14:textId="5B74552B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iCs/>
                <w:sz w:val="16"/>
                <w:szCs w:val="16"/>
              </w:rPr>
            </w:pPr>
          </w:p>
        </w:tc>
        <w:tc>
          <w:tcPr>
            <w:tcW w:w="993" w:type="dxa"/>
          </w:tcPr>
          <w:p w14:paraId="1175C8FB" w14:textId="286C3D31" w:rsidR="005479FC" w:rsidRPr="005479FC" w:rsidRDefault="005479FC" w:rsidP="005479FC">
            <w:pPr>
              <w:spacing w:after="200" w:line="276" w:lineRule="auto"/>
              <w:ind w:right="-1"/>
              <w:jc w:val="center"/>
              <w:rPr>
                <w:rFonts w:ascii="Calibri" w:eastAsia="Calibri" w:hAnsi="Calibri" w:cs="Calibri"/>
                <w:iCs/>
                <w:sz w:val="16"/>
                <w:szCs w:val="16"/>
              </w:rPr>
            </w:pPr>
          </w:p>
        </w:tc>
      </w:tr>
    </w:tbl>
    <w:p w14:paraId="3319FF85" w14:textId="77777777" w:rsidR="00055DAD" w:rsidRPr="00A75590" w:rsidRDefault="00055DAD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p w14:paraId="5F0D946C" w14:textId="77777777" w:rsidR="00055DAD" w:rsidRPr="00A75590" w:rsidRDefault="00055DAD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154F7AF7" w14:textId="77777777" w:rsidR="005479FC" w:rsidRDefault="005479FC" w:rsidP="005B0F3C">
      <w:pPr>
        <w:spacing w:after="200" w:line="276" w:lineRule="auto"/>
        <w:ind w:right="-1"/>
        <w:rPr>
          <w:rFonts w:ascii="Calibri" w:eastAsia="Calibri" w:hAnsi="Calibri" w:cs="Calibri"/>
          <w:b/>
          <w:i/>
          <w:noProof/>
          <w:sz w:val="22"/>
          <w:szCs w:val="22"/>
        </w:rPr>
      </w:pPr>
    </w:p>
    <w:p w14:paraId="61175E3F" w14:textId="3E065DF6" w:rsidR="00514F02" w:rsidRPr="00A75590" w:rsidRDefault="005B0F3C" w:rsidP="005B0F3C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t xml:space="preserve">Załącznik nr </w:t>
      </w:r>
      <w:r w:rsidR="00055DAD" w:rsidRPr="00A75590">
        <w:rPr>
          <w:rFonts w:ascii="Calibri" w:eastAsia="Calibri" w:hAnsi="Calibri" w:cs="Calibri"/>
          <w:b/>
          <w:i/>
          <w:noProof/>
          <w:sz w:val="22"/>
          <w:szCs w:val="22"/>
        </w:rPr>
        <w:t>4</w:t>
      </w:r>
    </w:p>
    <w:p w14:paraId="094B98EC" w14:textId="77777777" w:rsidR="00055DAD" w:rsidRPr="00A75590" w:rsidRDefault="00055DAD" w:rsidP="00055DAD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0A75590">
        <w:rPr>
          <w:rFonts w:ascii="Calibri" w:eastAsia="Calibri" w:hAnsi="Calibri" w:cs="Calibri"/>
          <w:b/>
          <w:bCs/>
          <w:sz w:val="22"/>
          <w:szCs w:val="22"/>
        </w:rPr>
        <w:t xml:space="preserve">Protokół </w:t>
      </w:r>
    </w:p>
    <w:p w14:paraId="34363DD2" w14:textId="644C8D41" w:rsidR="00055DAD" w:rsidRPr="00A75590" w:rsidRDefault="00055DAD" w:rsidP="00055DAD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bCs/>
          <w:sz w:val="22"/>
          <w:szCs w:val="22"/>
        </w:rPr>
        <w:t>z</w:t>
      </w:r>
      <w:r w:rsidRPr="00A75590">
        <w:rPr>
          <w:rFonts w:ascii="Calibri" w:eastAsia="Calibri" w:hAnsi="Calibri" w:cs="Calibri"/>
          <w:b/>
          <w:sz w:val="22"/>
          <w:szCs w:val="22"/>
        </w:rPr>
        <w:t>a okres od: ……………….. r.   do: ……………….. r.</w:t>
      </w:r>
    </w:p>
    <w:p w14:paraId="67D3D76B" w14:textId="77777777" w:rsidR="005C651A" w:rsidRPr="00A75590" w:rsidRDefault="005C651A" w:rsidP="00055DAD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62F79833" w14:textId="77777777" w:rsidR="00E777E8" w:rsidRPr="00E1663F" w:rsidRDefault="00055DAD" w:rsidP="00E777E8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E777E8">
        <w:rPr>
          <w:rFonts w:ascii="Calibri" w:eastAsia="Calibri" w:hAnsi="Calibri" w:cs="Calibri"/>
          <w:sz w:val="22"/>
          <w:szCs w:val="22"/>
        </w:rPr>
        <w:t>Beneficjent:</w:t>
      </w:r>
      <w:r w:rsidR="001F0147" w:rsidRPr="00E777E8">
        <w:rPr>
          <w:rFonts w:ascii="Calibri" w:eastAsia="Calibri" w:hAnsi="Calibri" w:cs="Calibri"/>
          <w:sz w:val="22"/>
          <w:szCs w:val="22"/>
        </w:rPr>
        <w:t xml:space="preserve"> </w:t>
      </w:r>
      <w:r w:rsidR="00E777E8" w:rsidRPr="00E777E8">
        <w:rPr>
          <w:rFonts w:ascii="Calibri" w:hAnsi="Calibri" w:cs="Calibri"/>
          <w:sz w:val="22"/>
          <w:szCs w:val="22"/>
        </w:rPr>
        <w:t>Miast</w:t>
      </w:r>
      <w:r w:rsidR="00E777E8">
        <w:rPr>
          <w:rFonts w:ascii="Calibri" w:hAnsi="Calibri" w:cs="Calibri"/>
          <w:sz w:val="22"/>
          <w:szCs w:val="22"/>
        </w:rPr>
        <w:t>o</w:t>
      </w:r>
      <w:r w:rsidR="00E777E8" w:rsidRPr="00E777E8">
        <w:rPr>
          <w:rFonts w:ascii="Calibri" w:hAnsi="Calibri" w:cs="Calibri"/>
          <w:sz w:val="22"/>
          <w:szCs w:val="22"/>
        </w:rPr>
        <w:t xml:space="preserve"> Tomaszów Lubelski </w:t>
      </w:r>
      <w:r w:rsidR="00E777E8">
        <w:rPr>
          <w:rFonts w:ascii="Calibri" w:hAnsi="Calibri" w:cs="Calibri"/>
          <w:sz w:val="22"/>
          <w:szCs w:val="22"/>
        </w:rPr>
        <w:t xml:space="preserve">/ </w:t>
      </w:r>
      <w:r w:rsidR="00E777E8" w:rsidRPr="00E777E8">
        <w:rPr>
          <w:rFonts w:ascii="Calibri" w:hAnsi="Calibri" w:cs="Calibri"/>
          <w:sz w:val="22"/>
          <w:szCs w:val="22"/>
        </w:rPr>
        <w:t>Miejski Ośrod</w:t>
      </w:r>
      <w:r w:rsidR="00E777E8">
        <w:rPr>
          <w:rFonts w:ascii="Calibri" w:hAnsi="Calibri" w:cs="Calibri"/>
          <w:sz w:val="22"/>
          <w:szCs w:val="22"/>
        </w:rPr>
        <w:t>ek</w:t>
      </w:r>
      <w:r w:rsidR="00E777E8" w:rsidRPr="00E777E8">
        <w:rPr>
          <w:rFonts w:ascii="Calibri" w:hAnsi="Calibri" w:cs="Calibri"/>
          <w:sz w:val="22"/>
          <w:szCs w:val="22"/>
        </w:rPr>
        <w:t xml:space="preserve"> Pomocy Społecznej w Tomaszowie Lubelskim</w:t>
      </w:r>
    </w:p>
    <w:p w14:paraId="1BFC06E5" w14:textId="762BA057" w:rsidR="00055DAD" w:rsidRPr="00E777E8" w:rsidRDefault="00055DAD" w:rsidP="0053171C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E777E8">
        <w:rPr>
          <w:rFonts w:ascii="Calibri" w:eastAsia="Calibri" w:hAnsi="Calibri" w:cs="Calibri"/>
          <w:sz w:val="22"/>
          <w:szCs w:val="22"/>
        </w:rPr>
        <w:t>Numer projektu</w:t>
      </w:r>
      <w:r w:rsidR="001F0147" w:rsidRPr="00E777E8">
        <w:rPr>
          <w:rFonts w:ascii="Calibri" w:eastAsia="Calibri" w:hAnsi="Calibri" w:cs="Calibri"/>
          <w:sz w:val="22"/>
          <w:szCs w:val="22"/>
        </w:rPr>
        <w:t xml:space="preserve">: </w:t>
      </w:r>
      <w:r w:rsidR="00383191" w:rsidRPr="00383191">
        <w:rPr>
          <w:rFonts w:ascii="Calibri" w:hAnsi="Calibri" w:cs="Calibri"/>
          <w:sz w:val="22"/>
          <w:szCs w:val="22"/>
        </w:rPr>
        <w:t>FELU.08.05-IZ.00-0001/23</w:t>
      </w:r>
    </w:p>
    <w:p w14:paraId="69FAD025" w14:textId="1EF3F459" w:rsidR="00E777E8" w:rsidRPr="00E777E8" w:rsidRDefault="00055DAD" w:rsidP="00FE4BAC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E777E8">
        <w:rPr>
          <w:rFonts w:ascii="Calibri" w:eastAsia="Calibri" w:hAnsi="Calibri" w:cs="Calibri"/>
          <w:sz w:val="22"/>
          <w:szCs w:val="22"/>
        </w:rPr>
        <w:t xml:space="preserve">Tytuł projektu: </w:t>
      </w:r>
      <w:r w:rsidR="00383191" w:rsidRPr="00383191">
        <w:rPr>
          <w:rFonts w:ascii="Calibri" w:hAnsi="Calibri" w:cs="Calibri"/>
          <w:sz w:val="22"/>
          <w:szCs w:val="20"/>
        </w:rPr>
        <w:t>„Polityka Senioralna EFS+”</w:t>
      </w:r>
    </w:p>
    <w:p w14:paraId="7A5AEDB1" w14:textId="223F1AFB" w:rsidR="00055DAD" w:rsidRPr="00E777E8" w:rsidRDefault="00055DAD" w:rsidP="00FE4BAC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E777E8">
        <w:rPr>
          <w:rFonts w:ascii="Calibri" w:eastAsia="Calibri" w:hAnsi="Calibri" w:cs="Calibri"/>
          <w:sz w:val="22"/>
          <w:szCs w:val="22"/>
        </w:rPr>
        <w:t>Imię i</w:t>
      </w:r>
      <w:r w:rsidR="001F0147" w:rsidRPr="00E777E8">
        <w:rPr>
          <w:rFonts w:ascii="Calibri" w:eastAsia="Calibri" w:hAnsi="Calibri" w:cs="Calibri"/>
          <w:sz w:val="22"/>
          <w:szCs w:val="22"/>
        </w:rPr>
        <w:t xml:space="preserve"> </w:t>
      </w:r>
      <w:r w:rsidRPr="00E777E8">
        <w:rPr>
          <w:rFonts w:ascii="Calibri" w:eastAsia="Calibri" w:hAnsi="Calibri" w:cs="Calibri"/>
          <w:sz w:val="22"/>
          <w:szCs w:val="22"/>
        </w:rPr>
        <w:t>Nazwisko osoby zaangażowanej:  …………………………….……………………</w:t>
      </w:r>
    </w:p>
    <w:p w14:paraId="0D5DAA39" w14:textId="77777777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PESEL osoby zaangażowanej:  …………………………………………………………………</w:t>
      </w:r>
    </w:p>
    <w:p w14:paraId="64AE26A0" w14:textId="2824ED47" w:rsidR="00AA79FA" w:rsidRPr="00A75590" w:rsidRDefault="00AA79FA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Nazwa realizatora: ………………………………………………………………………………….</w:t>
      </w:r>
    </w:p>
    <w:p w14:paraId="072CAA9B" w14:textId="7918E346" w:rsidR="00AA79FA" w:rsidRPr="00A75590" w:rsidRDefault="00AA79FA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NIP realizatora: ……………………………………………………………………………………….</w:t>
      </w:r>
    </w:p>
    <w:p w14:paraId="5D57F731" w14:textId="22AC3209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Ewidencja godzin w danym miesiącu kalendarzowym poświęconych na wykonanie zadań w projekcie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1"/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:</w:t>
      </w:r>
    </w:p>
    <w:tbl>
      <w:tblPr>
        <w:tblW w:w="893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1843"/>
        <w:gridCol w:w="1843"/>
        <w:gridCol w:w="992"/>
        <w:gridCol w:w="1134"/>
        <w:gridCol w:w="1559"/>
      </w:tblGrid>
      <w:tr w:rsidR="00055DAD" w:rsidRPr="00A75590" w14:paraId="195DA37E" w14:textId="77777777" w:rsidTr="00656CCE">
        <w:tc>
          <w:tcPr>
            <w:tcW w:w="709" w:type="dxa"/>
            <w:vMerge w:val="restart"/>
            <w:shd w:val="clear" w:color="auto" w:fill="D9D9D9"/>
            <w:vAlign w:val="center"/>
          </w:tcPr>
          <w:p w14:paraId="12B2EC45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</w:tcPr>
          <w:p w14:paraId="751EC1E5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Data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8015C30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Stanowisko osoby zaangażowanej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73A69CB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Forma zaangażowania</w:t>
            </w:r>
            <w:r w:rsidRPr="00A75590">
              <w:rPr>
                <w:rStyle w:val="Odwoanieprzypisudolnego"/>
                <w:rFonts w:ascii="Calibri" w:eastAsia="Calibri" w:hAnsi="Calibri" w:cs="Calibri"/>
                <w:sz w:val="22"/>
                <w:szCs w:val="22"/>
              </w:rPr>
              <w:footnoteReference w:id="2"/>
            </w:r>
          </w:p>
        </w:tc>
        <w:tc>
          <w:tcPr>
            <w:tcW w:w="2126" w:type="dxa"/>
            <w:gridSpan w:val="2"/>
            <w:shd w:val="clear" w:color="auto" w:fill="D9D9D9"/>
            <w:vAlign w:val="center"/>
          </w:tcPr>
          <w:p w14:paraId="06F947BF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Godziny pracy</w:t>
            </w:r>
            <w:r w:rsidRPr="00A75590">
              <w:rPr>
                <w:rStyle w:val="Odwoanieprzypisudolnego"/>
                <w:rFonts w:ascii="Calibri" w:eastAsia="Calibri" w:hAnsi="Calibri" w:cs="Calibri"/>
                <w:sz w:val="22"/>
                <w:szCs w:val="22"/>
              </w:rPr>
              <w:footnoteReference w:id="3"/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14:paraId="24422A4D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Liczba godzin</w:t>
            </w:r>
            <w:r w:rsidRPr="00A75590">
              <w:rPr>
                <w:rStyle w:val="Odwoanieprzypisudolnego"/>
                <w:rFonts w:ascii="Calibri" w:eastAsia="Calibri" w:hAnsi="Calibri" w:cs="Calibri"/>
                <w:sz w:val="22"/>
                <w:szCs w:val="22"/>
              </w:rPr>
              <w:footnoteReference w:id="4"/>
            </w:r>
          </w:p>
        </w:tc>
      </w:tr>
      <w:tr w:rsidR="00055DAD" w:rsidRPr="00A75590" w14:paraId="0658B4F1" w14:textId="77777777" w:rsidTr="00656CCE">
        <w:tc>
          <w:tcPr>
            <w:tcW w:w="709" w:type="dxa"/>
            <w:vMerge/>
          </w:tcPr>
          <w:p w14:paraId="3855D23F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4F6F7A93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02BE4262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58054912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D9D9D9"/>
          </w:tcPr>
          <w:p w14:paraId="5DD11C78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od</w:t>
            </w:r>
          </w:p>
        </w:tc>
        <w:tc>
          <w:tcPr>
            <w:tcW w:w="1134" w:type="dxa"/>
            <w:shd w:val="clear" w:color="auto" w:fill="D9D9D9"/>
          </w:tcPr>
          <w:p w14:paraId="3A3E0BC6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do</w:t>
            </w:r>
          </w:p>
        </w:tc>
        <w:tc>
          <w:tcPr>
            <w:tcW w:w="1559" w:type="dxa"/>
            <w:vMerge/>
          </w:tcPr>
          <w:p w14:paraId="79567F25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55DAD" w:rsidRPr="00A75590" w14:paraId="45010DB5" w14:textId="77777777" w:rsidTr="00656CCE">
        <w:tc>
          <w:tcPr>
            <w:tcW w:w="709" w:type="dxa"/>
          </w:tcPr>
          <w:p w14:paraId="142236D4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F9E1C1C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6FA947BE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C3241AE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F0E7B37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99C001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A67A3BC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55DAD" w:rsidRPr="00A75590" w14:paraId="1FDE896A" w14:textId="77777777" w:rsidTr="00656CCE">
        <w:tc>
          <w:tcPr>
            <w:tcW w:w="709" w:type="dxa"/>
          </w:tcPr>
          <w:p w14:paraId="5477AB40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DF18F91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071D74F0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01BC4B3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55D2A2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B7E4EE5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7A569F3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55DAD" w:rsidRPr="00A75590" w14:paraId="69906D00" w14:textId="77777777" w:rsidTr="00656CCE">
        <w:tc>
          <w:tcPr>
            <w:tcW w:w="709" w:type="dxa"/>
          </w:tcPr>
          <w:p w14:paraId="374A5DFB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B04420C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2D66945C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3566AA2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545A131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45B48F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C2CB108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55DAD" w:rsidRPr="00A75590" w14:paraId="67360F96" w14:textId="77777777" w:rsidTr="00656CCE">
        <w:tc>
          <w:tcPr>
            <w:tcW w:w="709" w:type="dxa"/>
          </w:tcPr>
          <w:p w14:paraId="64B284D2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F9E54BE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6825B870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A21A278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76279C9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7E6E398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FB6144F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55DAD" w:rsidRPr="00A75590" w14:paraId="2DA1EB7F" w14:textId="77777777" w:rsidTr="00656CCE">
        <w:tc>
          <w:tcPr>
            <w:tcW w:w="7371" w:type="dxa"/>
            <w:gridSpan w:val="6"/>
            <w:shd w:val="clear" w:color="auto" w:fill="D9D9D9"/>
          </w:tcPr>
          <w:p w14:paraId="2000D51F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OGÓŁEM godzin w miesiącu</w:t>
            </w:r>
          </w:p>
        </w:tc>
        <w:tc>
          <w:tcPr>
            <w:tcW w:w="1559" w:type="dxa"/>
            <w:shd w:val="clear" w:color="auto" w:fill="D9D9D9"/>
          </w:tcPr>
          <w:p w14:paraId="5AFCC1C1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7D42D92" w14:textId="111C1330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Czy zadania w ramach projektu wykonane zostały prawidłowo: TAK/NIE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5"/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(uwagi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6"/>
      </w:r>
      <w:r w:rsidRPr="00A75590">
        <w:rPr>
          <w:rFonts w:ascii="Calibri" w:eastAsia="Calibri" w:hAnsi="Calibri" w:cs="Calibri"/>
          <w:sz w:val="22"/>
          <w:szCs w:val="22"/>
        </w:rPr>
        <w:t xml:space="preserve">:.......................) </w:t>
      </w:r>
    </w:p>
    <w:p w14:paraId="61E509FC" w14:textId="77777777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Wynik rzeczowy wykonywanego dzieła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7"/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t>:</w:t>
      </w:r>
      <w:r w:rsidRPr="00A75590">
        <w:rPr>
          <w:rFonts w:ascii="Calibri" w:eastAsia="Calibri" w:hAnsi="Calibri" w:cs="Calibri"/>
          <w:sz w:val="22"/>
          <w:szCs w:val="22"/>
        </w:rPr>
        <w:t xml:space="preserve"> ……………………………………………….…………</w:t>
      </w:r>
    </w:p>
    <w:p w14:paraId="2ABD017C" w14:textId="371CE60D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Pełny wymiar czasu pracy osoby zaangażowanej u Beneficjenta w miesiącu (w godzinach)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8"/>
      </w:r>
      <w:r w:rsidRPr="00A75590">
        <w:rPr>
          <w:rFonts w:ascii="Calibri" w:eastAsia="Calibri" w:hAnsi="Calibri" w:cs="Calibri"/>
          <w:sz w:val="22"/>
          <w:szCs w:val="22"/>
        </w:rPr>
        <w:t>: ………</w:t>
      </w:r>
    </w:p>
    <w:p w14:paraId="2FEEABF8" w14:textId="7D18C278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p w14:paraId="43C7A66D" w14:textId="5D487EA2" w:rsidR="00055DAD" w:rsidRPr="00991E20" w:rsidRDefault="00055DAD" w:rsidP="00991E20">
      <w:pPr>
        <w:rPr>
          <w:rFonts w:ascii="Calibri" w:eastAsia="Calibri" w:hAnsi="Calibri" w:cs="Calibri"/>
          <w:sz w:val="22"/>
          <w:szCs w:val="22"/>
        </w:rPr>
      </w:pPr>
    </w:p>
    <w:p w14:paraId="412F014A" w14:textId="77777777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42"/>
      </w:tblGrid>
      <w:tr w:rsidR="00055DAD" w:rsidRPr="00A75590" w14:paraId="083C18BC" w14:textId="77777777" w:rsidTr="00656CCE">
        <w:trPr>
          <w:trHeight w:val="997"/>
        </w:trPr>
        <w:tc>
          <w:tcPr>
            <w:tcW w:w="4814" w:type="dxa"/>
          </w:tcPr>
          <w:p w14:paraId="72480C3A" w14:textId="2AD3C264" w:rsidR="00055DAD" w:rsidRPr="00A75590" w:rsidRDefault="00055DAD" w:rsidP="00991E20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815" w:type="dxa"/>
          </w:tcPr>
          <w:p w14:paraId="510A03AE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55DAD" w:rsidRPr="00A75590" w14:paraId="6380EFD1" w14:textId="77777777" w:rsidTr="00656CCE">
        <w:tc>
          <w:tcPr>
            <w:tcW w:w="4814" w:type="dxa"/>
          </w:tcPr>
          <w:p w14:paraId="048D94B4" w14:textId="77777777" w:rsidR="00055DAD" w:rsidRPr="005479FC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5479FC">
              <w:rPr>
                <w:rFonts w:ascii="Calibri" w:eastAsia="Calibri" w:hAnsi="Calibri" w:cs="Calibri"/>
                <w:sz w:val="18"/>
                <w:szCs w:val="18"/>
              </w:rPr>
              <w:t xml:space="preserve">Data i podpis </w:t>
            </w:r>
            <w:r w:rsidRPr="005479FC">
              <w:rPr>
                <w:rFonts w:ascii="Calibri" w:hAnsi="Calibri" w:cs="Calibri"/>
                <w:sz w:val="18"/>
                <w:szCs w:val="18"/>
              </w:rPr>
              <w:t>osoby zaangażowanej</w:t>
            </w:r>
          </w:p>
        </w:tc>
        <w:tc>
          <w:tcPr>
            <w:tcW w:w="4815" w:type="dxa"/>
          </w:tcPr>
          <w:p w14:paraId="468E7DE7" w14:textId="77777777" w:rsidR="00055DAD" w:rsidRPr="005479FC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5479FC">
              <w:rPr>
                <w:rFonts w:ascii="Calibri" w:hAnsi="Calibri" w:cs="Calibri"/>
                <w:sz w:val="18"/>
                <w:szCs w:val="18"/>
              </w:rPr>
              <w:t>Data, podpis i pieczęć Beneficjenta lub osoby uprawnionej do  reprezentowania Beneficjenta</w:t>
            </w:r>
          </w:p>
        </w:tc>
      </w:tr>
    </w:tbl>
    <w:p w14:paraId="530CF7BB" w14:textId="70F1230C" w:rsidR="00470D28" w:rsidRPr="00A75590" w:rsidRDefault="00470D28" w:rsidP="00991E20">
      <w:pPr>
        <w:autoSpaceDE w:val="0"/>
        <w:autoSpaceDN w:val="0"/>
        <w:adjustRightInd w:val="0"/>
        <w:spacing w:line="276" w:lineRule="auto"/>
        <w:ind w:right="-1"/>
        <w:rPr>
          <w:rFonts w:ascii="Calibri" w:hAnsi="Calibri" w:cs="Calibri"/>
          <w:sz w:val="22"/>
          <w:szCs w:val="22"/>
        </w:rPr>
      </w:pPr>
    </w:p>
    <w:sectPr w:rsidR="00470D28" w:rsidRPr="00A75590" w:rsidSect="002F59EC">
      <w:headerReference w:type="default" r:id="rId8"/>
      <w:pgSz w:w="11906" w:h="16838"/>
      <w:pgMar w:top="1276" w:right="1417" w:bottom="1134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FCB0E" w14:textId="77777777" w:rsidR="00E2547C" w:rsidRDefault="00E2547C" w:rsidP="0017759D">
      <w:r>
        <w:separator/>
      </w:r>
    </w:p>
  </w:endnote>
  <w:endnote w:type="continuationSeparator" w:id="0">
    <w:p w14:paraId="7C82A9E5" w14:textId="77777777" w:rsidR="00E2547C" w:rsidRDefault="00E2547C" w:rsidP="0017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85A99" w14:textId="77777777" w:rsidR="00E2547C" w:rsidRDefault="00E2547C" w:rsidP="0017759D">
      <w:r>
        <w:separator/>
      </w:r>
    </w:p>
  </w:footnote>
  <w:footnote w:type="continuationSeparator" w:id="0">
    <w:p w14:paraId="13F797B9" w14:textId="77777777" w:rsidR="00E2547C" w:rsidRDefault="00E2547C" w:rsidP="0017759D">
      <w:r>
        <w:continuationSeparator/>
      </w:r>
    </w:p>
  </w:footnote>
  <w:footnote w:id="1">
    <w:p w14:paraId="2BFB6338" w14:textId="77777777" w:rsidR="00055DAD" w:rsidRPr="00957E78" w:rsidRDefault="00055DAD" w:rsidP="00055DAD">
      <w:pPr>
        <w:pStyle w:val="Tekstkomentarza"/>
        <w:ind w:left="142" w:hanging="142"/>
        <w:jc w:val="both"/>
        <w:rPr>
          <w:rFonts w:ascii="Arial" w:hAnsi="Arial" w:cs="Arial"/>
          <w:sz w:val="18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Z wyłączeniem przypadku, gdy dana osoba wykonuje zadania na podstawie stosunku pracy, a dokumenty związane z jej zaangażowaniem wyraźnie wskazują na jej godziny pracy (godziny powinny być wskazane ze szczegółowością „od (…) do (…)”). W przypadku, gdy osoba wykonuje zadanie/a w ramach umowy o dzieło, w kolumnie „godziny pracy” i „liczba godzin” należy wpisać „nie dotyczy”.</w:t>
      </w:r>
    </w:p>
  </w:footnote>
  <w:footnote w:id="2">
    <w:p w14:paraId="661A2825" w14:textId="77777777" w:rsidR="00055DAD" w:rsidRPr="00957E78" w:rsidRDefault="00055DAD" w:rsidP="00055DAD">
      <w:pPr>
        <w:pStyle w:val="Tekstprzypisudolnego"/>
        <w:rPr>
          <w:sz w:val="18"/>
        </w:rPr>
      </w:pPr>
      <w:r w:rsidRPr="00957E78">
        <w:rPr>
          <w:rStyle w:val="Odwoanieprzypisudolnego"/>
          <w:sz w:val="18"/>
        </w:rPr>
        <w:footnoteRef/>
      </w:r>
      <w:r w:rsidRPr="00957E78">
        <w:rPr>
          <w:sz w:val="18"/>
        </w:rPr>
        <w:t xml:space="preserve"> </w:t>
      </w:r>
      <w:r w:rsidRPr="00957E78">
        <w:rPr>
          <w:rFonts w:ascii="Arial" w:hAnsi="Arial" w:cs="Arial"/>
          <w:sz w:val="14"/>
          <w:szCs w:val="16"/>
        </w:rPr>
        <w:t>Umowa o pracę/umowa zlecenia/umowa o dzieło /samozatrudnienie /kontrakt menadżerski /inna nienazwana.</w:t>
      </w:r>
    </w:p>
  </w:footnote>
  <w:footnote w:id="3">
    <w:p w14:paraId="1482F440" w14:textId="77777777" w:rsidR="00055DAD" w:rsidRPr="00957E78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Ewidencja obejmuje czas nieobecności pracownika związanej ze zwolnieniami lekarskimi, czy też urlopem wypoczynkowym, nie obejmuje jednak nieobecności związanej z urlopem bezpłatnym.</w:t>
      </w:r>
    </w:p>
  </w:footnote>
  <w:footnote w:id="4">
    <w:p w14:paraId="7EE108CC" w14:textId="77777777" w:rsidR="00055DAD" w:rsidRPr="00957E78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Należy podać liczbę godzin w formie ułamka zwykłego, gdzie liczba minut dzielona jest przez 60 (np. 5 min – 5/60, 17 minut – 17/60).</w:t>
      </w:r>
    </w:p>
  </w:footnote>
  <w:footnote w:id="5">
    <w:p w14:paraId="1A1B7A3D" w14:textId="77777777" w:rsidR="00055DAD" w:rsidRPr="00957E78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Niepotrzebne skreślić. </w:t>
      </w:r>
    </w:p>
  </w:footnote>
  <w:footnote w:id="6">
    <w:p w14:paraId="2B2D4104" w14:textId="77777777" w:rsidR="00055DAD" w:rsidRPr="00957E78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W przypadku odpowiedzi negatywnej należy wskazać stwierdzone nieprawidłowości.</w:t>
      </w:r>
    </w:p>
  </w:footnote>
  <w:footnote w:id="7">
    <w:p w14:paraId="0223FB8B" w14:textId="77777777" w:rsidR="00055DAD" w:rsidRPr="00957E78" w:rsidRDefault="00055DAD" w:rsidP="00055DAD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sz w:val="18"/>
        </w:rPr>
        <w:footnoteRef/>
      </w:r>
      <w:r w:rsidRPr="00957E78">
        <w:rPr>
          <w:sz w:val="18"/>
        </w:rPr>
        <w:t xml:space="preserve"> </w:t>
      </w:r>
      <w:r w:rsidRPr="00957E78">
        <w:rPr>
          <w:rFonts w:ascii="Arial" w:hAnsi="Arial" w:cs="Arial"/>
          <w:sz w:val="14"/>
          <w:szCs w:val="16"/>
        </w:rPr>
        <w:t>Dotyczy jedynie przypadku, gdy osoba wykonuje zadanie/a w ramach umowy o dzieło. W pozostałych przypadkach należy wpisać „nie dotyczy”.</w:t>
      </w:r>
    </w:p>
  </w:footnote>
  <w:footnote w:id="8">
    <w:p w14:paraId="3975A2BE" w14:textId="77777777" w:rsidR="00055DAD" w:rsidRPr="00D27F4B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Dotyczy osoby zaangażowanej do projektu zatrudnionej przez Beneficjenta na podstawie umowy o pracę, w ramach której cały etat bądź jego wydzielona część, obejmuje zadania związane z projektem.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36BEF" w14:textId="46B7DC67" w:rsidR="00300A4E" w:rsidRDefault="009D5F17" w:rsidP="00055DAD">
    <w:pPr>
      <w:pStyle w:val="Nagwek"/>
      <w:jc w:val="center"/>
    </w:pPr>
    <w:r>
      <w:rPr>
        <w:noProof/>
      </w:rPr>
      <w:drawing>
        <wp:inline distT="0" distB="0" distL="0" distR="0" wp14:anchorId="7E78D8B2" wp14:editId="4A15F07E">
          <wp:extent cx="5761355" cy="609600"/>
          <wp:effectExtent l="0" t="0" r="0" b="0"/>
          <wp:docPr id="1080993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1121C50" w14:textId="77777777" w:rsidR="003F65B2" w:rsidRDefault="003F65B2" w:rsidP="003F65B2">
    <w:pPr>
      <w:pStyle w:val="Nagwek"/>
    </w:pPr>
  </w:p>
  <w:p w14:paraId="66223E5B" w14:textId="70EF774B" w:rsidR="003F65B2" w:rsidRPr="003F65B2" w:rsidRDefault="003F65B2" w:rsidP="003F65B2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5233"/>
      </w:tabs>
      <w:suppressAutoHyphens/>
      <w:jc w:val="center"/>
      <w:rPr>
        <w:rFonts w:ascii="Calibri" w:eastAsia="Calibri" w:hAnsi="Calibri" w:cs="Calibri"/>
        <w:b/>
        <w:bCs/>
        <w:color w:val="auto"/>
        <w:sz w:val="18"/>
        <w:szCs w:val="18"/>
        <w:lang w:eastAsia="en-US"/>
      </w:rPr>
    </w:pPr>
    <w:r w:rsidRPr="003F65B2">
      <w:rPr>
        <w:rFonts w:ascii="Calibri" w:eastAsia="Calibri" w:hAnsi="Calibri" w:cs="Calibri"/>
        <w:b/>
        <w:bCs/>
        <w:color w:val="auto"/>
        <w:sz w:val="18"/>
        <w:szCs w:val="18"/>
        <w:lang w:eastAsia="en-US"/>
      </w:rPr>
      <w:t>„</w:t>
    </w:r>
    <w:r w:rsidR="004C2D02">
      <w:rPr>
        <w:rFonts w:ascii="Calibri" w:eastAsia="Calibri" w:hAnsi="Calibri" w:cs="Calibri"/>
        <w:b/>
        <w:bCs/>
        <w:color w:val="auto"/>
        <w:sz w:val="18"/>
        <w:szCs w:val="18"/>
        <w:lang w:eastAsia="en-US"/>
      </w:rPr>
      <w:t>Polityka Senioralna EFS+</w:t>
    </w:r>
    <w:r w:rsidRPr="003F65B2">
      <w:rPr>
        <w:rFonts w:ascii="Calibri" w:eastAsia="Calibri" w:hAnsi="Calibri" w:cs="Calibri"/>
        <w:b/>
        <w:bCs/>
        <w:color w:val="auto"/>
        <w:sz w:val="18"/>
        <w:szCs w:val="18"/>
        <w:lang w:eastAsia="en-US"/>
      </w:rPr>
      <w:t>”</w:t>
    </w:r>
  </w:p>
  <w:p w14:paraId="4ABF1BB3" w14:textId="77777777" w:rsidR="003F65B2" w:rsidRPr="003F65B2" w:rsidRDefault="003F65B2" w:rsidP="003F65B2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5233"/>
      </w:tabs>
      <w:suppressAutoHyphens/>
      <w:jc w:val="center"/>
      <w:rPr>
        <w:rFonts w:ascii="Calibri" w:eastAsia="Calibri" w:hAnsi="Calibri" w:cs="Calibri"/>
        <w:b/>
        <w:bCs/>
        <w:color w:val="auto"/>
        <w:sz w:val="18"/>
        <w:szCs w:val="18"/>
        <w:lang w:eastAsia="en-US"/>
      </w:rPr>
    </w:pPr>
    <w:r w:rsidRPr="003F65B2">
      <w:rPr>
        <w:rFonts w:ascii="Calibri" w:eastAsia="Calibri" w:hAnsi="Calibri" w:cs="Calibri"/>
        <w:color w:val="auto"/>
        <w:sz w:val="18"/>
        <w:szCs w:val="18"/>
        <w:lang w:eastAsia="en-US"/>
      </w:rPr>
      <w:t>projekt realizowany w ramach Programu Fundusze Europejskie dla Lubelskiego 2021-2027</w:t>
    </w:r>
  </w:p>
  <w:p w14:paraId="4642F5A2" w14:textId="2096786C" w:rsidR="003F65B2" w:rsidRDefault="003F65B2" w:rsidP="003F65B2">
    <w:pPr>
      <w:pStyle w:val="Nagwek"/>
      <w:jc w:val="center"/>
    </w:pPr>
    <w:r w:rsidRPr="003F65B2">
      <w:rPr>
        <w:rFonts w:ascii="Calibri" w:eastAsia="Calibri" w:hAnsi="Calibri" w:cs="Calibri"/>
        <w:color w:val="auto"/>
        <w:sz w:val="18"/>
        <w:szCs w:val="18"/>
        <w:lang w:eastAsia="en-US"/>
      </w:rPr>
      <w:t>współfinansowany ze środków Europejskiego Funduszu Społecznego Plus</w:t>
    </w:r>
  </w:p>
  <w:p w14:paraId="5FBD4AA0" w14:textId="77777777" w:rsidR="003F65B2" w:rsidRDefault="003F65B2" w:rsidP="00055DA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Arial"/>
        <w:b w:val="0"/>
        <w:color w:val="000000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/>
        <w:i w:val="0"/>
        <w:color w:val="000000"/>
      </w:rPr>
    </w:lvl>
  </w:abstractNum>
  <w:abstractNum w:abstractNumId="2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1B"/>
    <w:multiLevelType w:val="multi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Manga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2467798"/>
    <w:multiLevelType w:val="multilevel"/>
    <w:tmpl w:val="B4E69314"/>
    <w:lvl w:ilvl="0">
      <w:start w:val="1"/>
      <w:numFmt w:val="bullet"/>
      <w:lvlText w:val=""/>
      <w:lvlJc w:val="left"/>
      <w:pPr>
        <w:tabs>
          <w:tab w:val="num" w:pos="-726"/>
        </w:tabs>
        <w:ind w:left="-726" w:firstLine="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-726"/>
        </w:tabs>
        <w:ind w:left="-726" w:firstLine="0"/>
      </w:pPr>
    </w:lvl>
    <w:lvl w:ilvl="2">
      <w:start w:val="1"/>
      <w:numFmt w:val="lowerRoman"/>
      <w:lvlText w:val="%1.%2.%3."/>
      <w:lvlJc w:val="left"/>
      <w:pPr>
        <w:tabs>
          <w:tab w:val="num" w:pos="-726"/>
        </w:tabs>
        <w:ind w:left="-726" w:firstLine="0"/>
      </w:pPr>
    </w:lvl>
    <w:lvl w:ilvl="3">
      <w:start w:val="1"/>
      <w:numFmt w:val="decimal"/>
      <w:lvlText w:val="%1.%2.%3.%4."/>
      <w:lvlJc w:val="left"/>
      <w:pPr>
        <w:tabs>
          <w:tab w:val="num" w:pos="-726"/>
        </w:tabs>
        <w:ind w:left="-726" w:firstLine="0"/>
      </w:pPr>
    </w:lvl>
    <w:lvl w:ilvl="4">
      <w:start w:val="1"/>
      <w:numFmt w:val="lowerLetter"/>
      <w:lvlText w:val="%1.%2.%3.%4.%5."/>
      <w:lvlJc w:val="left"/>
      <w:pPr>
        <w:tabs>
          <w:tab w:val="num" w:pos="-726"/>
        </w:tabs>
        <w:ind w:left="-726" w:firstLine="0"/>
      </w:pPr>
    </w:lvl>
    <w:lvl w:ilvl="5">
      <w:start w:val="1"/>
      <w:numFmt w:val="lowerRoman"/>
      <w:lvlText w:val="%1.%2.%3.%4.%5.%6."/>
      <w:lvlJc w:val="left"/>
      <w:pPr>
        <w:tabs>
          <w:tab w:val="num" w:pos="-726"/>
        </w:tabs>
        <w:ind w:left="-726" w:firstLine="0"/>
      </w:pPr>
    </w:lvl>
    <w:lvl w:ilvl="6">
      <w:start w:val="1"/>
      <w:numFmt w:val="decimal"/>
      <w:lvlText w:val="%1.%2.%3.%4.%5.%6.%7."/>
      <w:lvlJc w:val="left"/>
      <w:pPr>
        <w:tabs>
          <w:tab w:val="num" w:pos="-726"/>
        </w:tabs>
        <w:ind w:left="-726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-726"/>
        </w:tabs>
        <w:ind w:left="-726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-726"/>
        </w:tabs>
        <w:ind w:left="-726" w:firstLine="0"/>
      </w:pPr>
    </w:lvl>
  </w:abstractNum>
  <w:abstractNum w:abstractNumId="5" w15:restartNumberingAfterBreak="0">
    <w:nsid w:val="02907846"/>
    <w:multiLevelType w:val="multilevel"/>
    <w:tmpl w:val="C96601E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6" w15:restartNumberingAfterBreak="0">
    <w:nsid w:val="0B4D2F60"/>
    <w:multiLevelType w:val="hybridMultilevel"/>
    <w:tmpl w:val="0BE6F370"/>
    <w:lvl w:ilvl="0" w:tplc="AF2E1E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92100"/>
    <w:multiLevelType w:val="hybridMultilevel"/>
    <w:tmpl w:val="723A81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9D6E87"/>
    <w:multiLevelType w:val="multilevel"/>
    <w:tmpl w:val="C58627FE"/>
    <w:lvl w:ilvl="0">
      <w:start w:val="1"/>
      <w:numFmt w:val="decimal"/>
      <w:lvlText w:val="%1."/>
      <w:lvlJc w:val="left"/>
      <w:pPr>
        <w:ind w:left="0" w:firstLine="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9" w15:restartNumberingAfterBreak="0">
    <w:nsid w:val="1D1D0877"/>
    <w:multiLevelType w:val="multilevel"/>
    <w:tmpl w:val="B260BB30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1F1F27C4"/>
    <w:multiLevelType w:val="hybridMultilevel"/>
    <w:tmpl w:val="607257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892C43"/>
    <w:multiLevelType w:val="hybridMultilevel"/>
    <w:tmpl w:val="076068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066CA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418DB"/>
    <w:multiLevelType w:val="hybridMultilevel"/>
    <w:tmpl w:val="6BF866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24E8F"/>
    <w:multiLevelType w:val="hybridMultilevel"/>
    <w:tmpl w:val="7D628F5A"/>
    <w:lvl w:ilvl="0" w:tplc="A87C1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00920"/>
    <w:multiLevelType w:val="hybridMultilevel"/>
    <w:tmpl w:val="8B7826DA"/>
    <w:lvl w:ilvl="0" w:tplc="7E96B6E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23C2B"/>
    <w:multiLevelType w:val="multilevel"/>
    <w:tmpl w:val="EE56F6CA"/>
    <w:lvl w:ilvl="0">
      <w:start w:val="1"/>
      <w:numFmt w:val="decimal"/>
      <w:lvlText w:val="%1."/>
      <w:lvlJc w:val="left"/>
      <w:pPr>
        <w:ind w:left="14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17" w15:restartNumberingAfterBreak="0">
    <w:nsid w:val="3A883B08"/>
    <w:multiLevelType w:val="hybridMultilevel"/>
    <w:tmpl w:val="C8C2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1563AF"/>
    <w:multiLevelType w:val="hybridMultilevel"/>
    <w:tmpl w:val="9184F3F6"/>
    <w:lvl w:ilvl="0" w:tplc="0415000F">
      <w:start w:val="1"/>
      <w:numFmt w:val="decimal"/>
      <w:lvlText w:val="%1.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9" w15:restartNumberingAfterBreak="0">
    <w:nsid w:val="40861266"/>
    <w:multiLevelType w:val="multilevel"/>
    <w:tmpl w:val="0BE6BC8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20" w15:restartNumberingAfterBreak="0">
    <w:nsid w:val="440235AF"/>
    <w:multiLevelType w:val="multilevel"/>
    <w:tmpl w:val="B850491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37048"/>
    <w:multiLevelType w:val="hybridMultilevel"/>
    <w:tmpl w:val="94F28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0501D"/>
    <w:multiLevelType w:val="hybridMultilevel"/>
    <w:tmpl w:val="7004A9B0"/>
    <w:lvl w:ilvl="0" w:tplc="4AB0BD10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84" w:hanging="360"/>
      </w:pPr>
    </w:lvl>
    <w:lvl w:ilvl="2" w:tplc="0415001B" w:tentative="1">
      <w:start w:val="1"/>
      <w:numFmt w:val="lowerRoman"/>
      <w:lvlText w:val="%3."/>
      <w:lvlJc w:val="right"/>
      <w:pPr>
        <w:ind w:left="2204" w:hanging="180"/>
      </w:pPr>
    </w:lvl>
    <w:lvl w:ilvl="3" w:tplc="0415000F" w:tentative="1">
      <w:start w:val="1"/>
      <w:numFmt w:val="decimal"/>
      <w:lvlText w:val="%4."/>
      <w:lvlJc w:val="left"/>
      <w:pPr>
        <w:ind w:left="2924" w:hanging="360"/>
      </w:pPr>
    </w:lvl>
    <w:lvl w:ilvl="4" w:tplc="04150019" w:tentative="1">
      <w:start w:val="1"/>
      <w:numFmt w:val="lowerLetter"/>
      <w:lvlText w:val="%5."/>
      <w:lvlJc w:val="left"/>
      <w:pPr>
        <w:ind w:left="3644" w:hanging="360"/>
      </w:pPr>
    </w:lvl>
    <w:lvl w:ilvl="5" w:tplc="0415001B" w:tentative="1">
      <w:start w:val="1"/>
      <w:numFmt w:val="lowerRoman"/>
      <w:lvlText w:val="%6."/>
      <w:lvlJc w:val="right"/>
      <w:pPr>
        <w:ind w:left="4364" w:hanging="180"/>
      </w:pPr>
    </w:lvl>
    <w:lvl w:ilvl="6" w:tplc="0415000F" w:tentative="1">
      <w:start w:val="1"/>
      <w:numFmt w:val="decimal"/>
      <w:lvlText w:val="%7."/>
      <w:lvlJc w:val="left"/>
      <w:pPr>
        <w:ind w:left="5084" w:hanging="360"/>
      </w:pPr>
    </w:lvl>
    <w:lvl w:ilvl="7" w:tplc="04150019" w:tentative="1">
      <w:start w:val="1"/>
      <w:numFmt w:val="lowerLetter"/>
      <w:lvlText w:val="%8."/>
      <w:lvlJc w:val="left"/>
      <w:pPr>
        <w:ind w:left="5804" w:hanging="360"/>
      </w:pPr>
    </w:lvl>
    <w:lvl w:ilvl="8" w:tplc="0415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3" w15:restartNumberingAfterBreak="0">
    <w:nsid w:val="51311C41"/>
    <w:multiLevelType w:val="hybridMultilevel"/>
    <w:tmpl w:val="DFDEE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592331"/>
    <w:multiLevelType w:val="hybridMultilevel"/>
    <w:tmpl w:val="9E0E2D7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53C3900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CD7251"/>
    <w:multiLevelType w:val="multilevel"/>
    <w:tmpl w:val="C116179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588E7A6F"/>
    <w:multiLevelType w:val="hybridMultilevel"/>
    <w:tmpl w:val="954AB858"/>
    <w:lvl w:ilvl="0" w:tplc="7E96B6E4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D5D0DE6"/>
    <w:multiLevelType w:val="hybridMultilevel"/>
    <w:tmpl w:val="CF02223E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9" w15:restartNumberingAfterBreak="0">
    <w:nsid w:val="5FB02A3E"/>
    <w:multiLevelType w:val="multilevel"/>
    <w:tmpl w:val="F9F2462E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hint="default"/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  <w:vertAlign w:val="baseline"/>
      </w:rPr>
    </w:lvl>
  </w:abstractNum>
  <w:abstractNum w:abstractNumId="30" w15:restartNumberingAfterBreak="0">
    <w:nsid w:val="63295D88"/>
    <w:multiLevelType w:val="hybridMultilevel"/>
    <w:tmpl w:val="DFDEE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C64EBB"/>
    <w:multiLevelType w:val="multilevel"/>
    <w:tmpl w:val="44283A2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32" w15:restartNumberingAfterBreak="0">
    <w:nsid w:val="67767122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4D12AA"/>
    <w:multiLevelType w:val="hybridMultilevel"/>
    <w:tmpl w:val="78445E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68C386A"/>
    <w:multiLevelType w:val="hybridMultilevel"/>
    <w:tmpl w:val="03D4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06F64"/>
    <w:multiLevelType w:val="hybridMultilevel"/>
    <w:tmpl w:val="2AEAA7F4"/>
    <w:lvl w:ilvl="0" w:tplc="7E96B6E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943F96"/>
    <w:multiLevelType w:val="hybridMultilevel"/>
    <w:tmpl w:val="5EF40DB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314D19"/>
    <w:multiLevelType w:val="hybridMultilevel"/>
    <w:tmpl w:val="1CFE8A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56592B"/>
    <w:multiLevelType w:val="multilevel"/>
    <w:tmpl w:val="FD3C808E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num w:numId="1" w16cid:durableId="327637423">
    <w:abstractNumId w:val="16"/>
  </w:num>
  <w:num w:numId="2" w16cid:durableId="120001201">
    <w:abstractNumId w:val="31"/>
  </w:num>
  <w:num w:numId="3" w16cid:durableId="131215503">
    <w:abstractNumId w:val="19"/>
  </w:num>
  <w:num w:numId="4" w16cid:durableId="475882093">
    <w:abstractNumId w:val="8"/>
  </w:num>
  <w:num w:numId="5" w16cid:durableId="902837409">
    <w:abstractNumId w:val="29"/>
  </w:num>
  <w:num w:numId="6" w16cid:durableId="1532956750">
    <w:abstractNumId w:val="5"/>
  </w:num>
  <w:num w:numId="7" w16cid:durableId="97873628">
    <w:abstractNumId w:val="2"/>
  </w:num>
  <w:num w:numId="8" w16cid:durableId="2134710823">
    <w:abstractNumId w:val="4"/>
  </w:num>
  <w:num w:numId="9" w16cid:durableId="53815636">
    <w:abstractNumId w:val="26"/>
  </w:num>
  <w:num w:numId="10" w16cid:durableId="1964143148">
    <w:abstractNumId w:val="3"/>
  </w:num>
  <w:num w:numId="11" w16cid:durableId="1758019953">
    <w:abstractNumId w:val="30"/>
  </w:num>
  <w:num w:numId="12" w16cid:durableId="1787506352">
    <w:abstractNumId w:val="14"/>
  </w:num>
  <w:num w:numId="13" w16cid:durableId="62067078">
    <w:abstractNumId w:val="21"/>
  </w:num>
  <w:num w:numId="14" w16cid:durableId="1323587098">
    <w:abstractNumId w:val="10"/>
  </w:num>
  <w:num w:numId="15" w16cid:durableId="460881727">
    <w:abstractNumId w:val="33"/>
  </w:num>
  <w:num w:numId="16" w16cid:durableId="555774163">
    <w:abstractNumId w:val="25"/>
  </w:num>
  <w:num w:numId="17" w16cid:durableId="98990918">
    <w:abstractNumId w:val="20"/>
  </w:num>
  <w:num w:numId="18" w16cid:durableId="267735058">
    <w:abstractNumId w:val="9"/>
  </w:num>
  <w:num w:numId="19" w16cid:durableId="575021791">
    <w:abstractNumId w:val="17"/>
  </w:num>
  <w:num w:numId="20" w16cid:durableId="582179575">
    <w:abstractNumId w:val="18"/>
  </w:num>
  <w:num w:numId="21" w16cid:durableId="1769349295">
    <w:abstractNumId w:val="22"/>
  </w:num>
  <w:num w:numId="22" w16cid:durableId="1451819249">
    <w:abstractNumId w:val="34"/>
  </w:num>
  <w:num w:numId="23" w16cid:durableId="1921987044">
    <w:abstractNumId w:val="28"/>
  </w:num>
  <w:num w:numId="24" w16cid:durableId="1475562156">
    <w:abstractNumId w:val="36"/>
  </w:num>
  <w:num w:numId="25" w16cid:durableId="841359815">
    <w:abstractNumId w:val="13"/>
  </w:num>
  <w:num w:numId="26" w16cid:durableId="1258444783">
    <w:abstractNumId w:val="0"/>
  </w:num>
  <w:num w:numId="27" w16cid:durableId="1367683509">
    <w:abstractNumId w:val="1"/>
  </w:num>
  <w:num w:numId="28" w16cid:durableId="961811568">
    <w:abstractNumId w:val="9"/>
    <w:lvlOverride w:ilvl="0">
      <w:lvl w:ilvl="0">
        <w:start w:val="1"/>
        <w:numFmt w:val="decimal"/>
        <w:lvlText w:val="%1."/>
        <w:lvlJc w:val="left"/>
        <w:rPr>
          <w:rFonts w:asciiTheme="minorHAnsi" w:hAnsiTheme="minorHAnsi" w:hint="default"/>
        </w:rPr>
      </w:lvl>
    </w:lvlOverride>
  </w:num>
  <w:num w:numId="29" w16cid:durableId="397629105">
    <w:abstractNumId w:val="11"/>
  </w:num>
  <w:num w:numId="30" w16cid:durableId="697118683">
    <w:abstractNumId w:val="12"/>
  </w:num>
  <w:num w:numId="31" w16cid:durableId="1606226394">
    <w:abstractNumId w:val="6"/>
  </w:num>
  <w:num w:numId="32" w16cid:durableId="1325550449">
    <w:abstractNumId w:val="24"/>
  </w:num>
  <w:num w:numId="33" w16cid:durableId="844592628">
    <w:abstractNumId w:val="23"/>
  </w:num>
  <w:num w:numId="34" w16cid:durableId="1390376908">
    <w:abstractNumId w:val="38"/>
  </w:num>
  <w:num w:numId="35" w16cid:durableId="619383222">
    <w:abstractNumId w:val="7"/>
  </w:num>
  <w:num w:numId="36" w16cid:durableId="787625032">
    <w:abstractNumId w:val="32"/>
  </w:num>
  <w:num w:numId="37" w16cid:durableId="2120298519">
    <w:abstractNumId w:val="27"/>
  </w:num>
  <w:num w:numId="38" w16cid:durableId="740954122">
    <w:abstractNumId w:val="15"/>
  </w:num>
  <w:num w:numId="39" w16cid:durableId="789977844">
    <w:abstractNumId w:val="35"/>
  </w:num>
  <w:num w:numId="40" w16cid:durableId="628972493">
    <w:abstractNumId w:val="3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EF2"/>
    <w:rsid w:val="00006EDD"/>
    <w:rsid w:val="00012521"/>
    <w:rsid w:val="00015544"/>
    <w:rsid w:val="00017BEB"/>
    <w:rsid w:val="00023D9C"/>
    <w:rsid w:val="00024871"/>
    <w:rsid w:val="00054A64"/>
    <w:rsid w:val="00055B9D"/>
    <w:rsid w:val="00055DAD"/>
    <w:rsid w:val="00066540"/>
    <w:rsid w:val="0008184B"/>
    <w:rsid w:val="00090255"/>
    <w:rsid w:val="000D615C"/>
    <w:rsid w:val="000E0BBF"/>
    <w:rsid w:val="000F7C4C"/>
    <w:rsid w:val="00106AB6"/>
    <w:rsid w:val="0011110D"/>
    <w:rsid w:val="00117153"/>
    <w:rsid w:val="0012230B"/>
    <w:rsid w:val="00122466"/>
    <w:rsid w:val="001351E8"/>
    <w:rsid w:val="00143D1F"/>
    <w:rsid w:val="0017759D"/>
    <w:rsid w:val="001867D7"/>
    <w:rsid w:val="00196022"/>
    <w:rsid w:val="001B2AF0"/>
    <w:rsid w:val="001C6AE7"/>
    <w:rsid w:val="001F0147"/>
    <w:rsid w:val="001F1887"/>
    <w:rsid w:val="00200FB7"/>
    <w:rsid w:val="00207CA2"/>
    <w:rsid w:val="00231DC8"/>
    <w:rsid w:val="00255969"/>
    <w:rsid w:val="00264A33"/>
    <w:rsid w:val="002827BF"/>
    <w:rsid w:val="00283F21"/>
    <w:rsid w:val="002A2EC8"/>
    <w:rsid w:val="002B0B3D"/>
    <w:rsid w:val="002B4D31"/>
    <w:rsid w:val="002E4494"/>
    <w:rsid w:val="002E7AA2"/>
    <w:rsid w:val="002F08F5"/>
    <w:rsid w:val="002F59EC"/>
    <w:rsid w:val="00300A4E"/>
    <w:rsid w:val="003236FE"/>
    <w:rsid w:val="00350EF8"/>
    <w:rsid w:val="00353B9C"/>
    <w:rsid w:val="00356AA1"/>
    <w:rsid w:val="003641A9"/>
    <w:rsid w:val="00371F17"/>
    <w:rsid w:val="003742D7"/>
    <w:rsid w:val="00383191"/>
    <w:rsid w:val="003A23D5"/>
    <w:rsid w:val="003B0CCE"/>
    <w:rsid w:val="003B428B"/>
    <w:rsid w:val="003D66B9"/>
    <w:rsid w:val="003D6E2F"/>
    <w:rsid w:val="003F235E"/>
    <w:rsid w:val="003F65B2"/>
    <w:rsid w:val="00400FB7"/>
    <w:rsid w:val="00414F0F"/>
    <w:rsid w:val="00430EC9"/>
    <w:rsid w:val="00447354"/>
    <w:rsid w:val="00452F5D"/>
    <w:rsid w:val="00457E29"/>
    <w:rsid w:val="004656B5"/>
    <w:rsid w:val="00466083"/>
    <w:rsid w:val="00470D28"/>
    <w:rsid w:val="00484A4B"/>
    <w:rsid w:val="0048728B"/>
    <w:rsid w:val="00494412"/>
    <w:rsid w:val="004953DD"/>
    <w:rsid w:val="004C2D02"/>
    <w:rsid w:val="004D0952"/>
    <w:rsid w:val="004D125D"/>
    <w:rsid w:val="004D79FE"/>
    <w:rsid w:val="004E23CD"/>
    <w:rsid w:val="004E2953"/>
    <w:rsid w:val="004E75BD"/>
    <w:rsid w:val="004F0E5B"/>
    <w:rsid w:val="004F5149"/>
    <w:rsid w:val="00500EC9"/>
    <w:rsid w:val="00506C85"/>
    <w:rsid w:val="00513548"/>
    <w:rsid w:val="00514F02"/>
    <w:rsid w:val="005172F1"/>
    <w:rsid w:val="00521517"/>
    <w:rsid w:val="005228ED"/>
    <w:rsid w:val="00540C4E"/>
    <w:rsid w:val="005479FC"/>
    <w:rsid w:val="0055296E"/>
    <w:rsid w:val="00555D66"/>
    <w:rsid w:val="00565FE3"/>
    <w:rsid w:val="00585EBC"/>
    <w:rsid w:val="005A66F0"/>
    <w:rsid w:val="005A67BB"/>
    <w:rsid w:val="005A7C15"/>
    <w:rsid w:val="005B0F3C"/>
    <w:rsid w:val="005B5FFE"/>
    <w:rsid w:val="005B7FCC"/>
    <w:rsid w:val="005C22A1"/>
    <w:rsid w:val="005C651A"/>
    <w:rsid w:val="005C7F41"/>
    <w:rsid w:val="005E34AB"/>
    <w:rsid w:val="005E7753"/>
    <w:rsid w:val="0061299A"/>
    <w:rsid w:val="00621EF3"/>
    <w:rsid w:val="006222C5"/>
    <w:rsid w:val="00655F63"/>
    <w:rsid w:val="00684919"/>
    <w:rsid w:val="006937EA"/>
    <w:rsid w:val="006B494C"/>
    <w:rsid w:val="006D70E1"/>
    <w:rsid w:val="007226E2"/>
    <w:rsid w:val="00743FA3"/>
    <w:rsid w:val="00756876"/>
    <w:rsid w:val="0076033F"/>
    <w:rsid w:val="00775AA1"/>
    <w:rsid w:val="007811E4"/>
    <w:rsid w:val="007853CF"/>
    <w:rsid w:val="007A3766"/>
    <w:rsid w:val="007A53D7"/>
    <w:rsid w:val="007B2D47"/>
    <w:rsid w:val="007B61BF"/>
    <w:rsid w:val="007C0A82"/>
    <w:rsid w:val="007D1728"/>
    <w:rsid w:val="007E4311"/>
    <w:rsid w:val="008049FE"/>
    <w:rsid w:val="008134DD"/>
    <w:rsid w:val="008248FD"/>
    <w:rsid w:val="0083780D"/>
    <w:rsid w:val="00864C4C"/>
    <w:rsid w:val="0087716B"/>
    <w:rsid w:val="008776EB"/>
    <w:rsid w:val="00891EAC"/>
    <w:rsid w:val="00893C67"/>
    <w:rsid w:val="008B2052"/>
    <w:rsid w:val="008B39F3"/>
    <w:rsid w:val="008C5457"/>
    <w:rsid w:val="008D323F"/>
    <w:rsid w:val="008E1F86"/>
    <w:rsid w:val="008F4D60"/>
    <w:rsid w:val="008F5059"/>
    <w:rsid w:val="00914BB3"/>
    <w:rsid w:val="00933C63"/>
    <w:rsid w:val="009506E5"/>
    <w:rsid w:val="00965414"/>
    <w:rsid w:val="0098745D"/>
    <w:rsid w:val="00987B10"/>
    <w:rsid w:val="00991E20"/>
    <w:rsid w:val="009A6CFC"/>
    <w:rsid w:val="009B195C"/>
    <w:rsid w:val="009D2517"/>
    <w:rsid w:val="009D5F17"/>
    <w:rsid w:val="009F77E6"/>
    <w:rsid w:val="00A13CB7"/>
    <w:rsid w:val="00A148D3"/>
    <w:rsid w:val="00A15BCA"/>
    <w:rsid w:val="00A279EF"/>
    <w:rsid w:val="00A36A24"/>
    <w:rsid w:val="00A3788F"/>
    <w:rsid w:val="00A71EC3"/>
    <w:rsid w:val="00A75590"/>
    <w:rsid w:val="00A951A2"/>
    <w:rsid w:val="00A9537C"/>
    <w:rsid w:val="00A9740B"/>
    <w:rsid w:val="00AA79FA"/>
    <w:rsid w:val="00AC00E3"/>
    <w:rsid w:val="00AC7B4E"/>
    <w:rsid w:val="00AE2A8B"/>
    <w:rsid w:val="00AE6503"/>
    <w:rsid w:val="00B175E6"/>
    <w:rsid w:val="00B55192"/>
    <w:rsid w:val="00B55885"/>
    <w:rsid w:val="00B61178"/>
    <w:rsid w:val="00B97CA9"/>
    <w:rsid w:val="00BA3FFC"/>
    <w:rsid w:val="00BF235E"/>
    <w:rsid w:val="00C340F5"/>
    <w:rsid w:val="00C3745E"/>
    <w:rsid w:val="00C407B9"/>
    <w:rsid w:val="00C54E51"/>
    <w:rsid w:val="00C62F83"/>
    <w:rsid w:val="00C83299"/>
    <w:rsid w:val="00C869DB"/>
    <w:rsid w:val="00C92D48"/>
    <w:rsid w:val="00CA16DB"/>
    <w:rsid w:val="00CA39CE"/>
    <w:rsid w:val="00CB39EB"/>
    <w:rsid w:val="00CE1AC0"/>
    <w:rsid w:val="00CF6F6A"/>
    <w:rsid w:val="00D279E7"/>
    <w:rsid w:val="00D309F9"/>
    <w:rsid w:val="00D563BD"/>
    <w:rsid w:val="00D57C6A"/>
    <w:rsid w:val="00D8358E"/>
    <w:rsid w:val="00D97498"/>
    <w:rsid w:val="00DA243F"/>
    <w:rsid w:val="00DA7B73"/>
    <w:rsid w:val="00DB3D03"/>
    <w:rsid w:val="00DD5D76"/>
    <w:rsid w:val="00DF1C59"/>
    <w:rsid w:val="00E06398"/>
    <w:rsid w:val="00E1663F"/>
    <w:rsid w:val="00E2547C"/>
    <w:rsid w:val="00E339A2"/>
    <w:rsid w:val="00E42E14"/>
    <w:rsid w:val="00E51622"/>
    <w:rsid w:val="00E56BD3"/>
    <w:rsid w:val="00E67723"/>
    <w:rsid w:val="00E733A8"/>
    <w:rsid w:val="00E777E8"/>
    <w:rsid w:val="00EC4E91"/>
    <w:rsid w:val="00ED0D09"/>
    <w:rsid w:val="00ED5922"/>
    <w:rsid w:val="00EE47D5"/>
    <w:rsid w:val="00EE5CAF"/>
    <w:rsid w:val="00F26EEF"/>
    <w:rsid w:val="00F34F3E"/>
    <w:rsid w:val="00F37B9C"/>
    <w:rsid w:val="00F37FA4"/>
    <w:rsid w:val="00F40C74"/>
    <w:rsid w:val="00F54114"/>
    <w:rsid w:val="00F54554"/>
    <w:rsid w:val="00F56414"/>
    <w:rsid w:val="00F600EA"/>
    <w:rsid w:val="00F6141C"/>
    <w:rsid w:val="00F80BF4"/>
    <w:rsid w:val="00F87208"/>
    <w:rsid w:val="00F913E2"/>
    <w:rsid w:val="00F93031"/>
    <w:rsid w:val="00FA0264"/>
    <w:rsid w:val="00FA291F"/>
    <w:rsid w:val="00FC5D95"/>
    <w:rsid w:val="00FC6391"/>
    <w:rsid w:val="00FC67D8"/>
    <w:rsid w:val="00FC6F4C"/>
    <w:rsid w:val="00FC7EF2"/>
    <w:rsid w:val="00FD201F"/>
    <w:rsid w:val="00FD4A68"/>
    <w:rsid w:val="00FF2C3D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40FE5"/>
  <w15:docId w15:val="{225C5E8F-D4C1-44EE-A536-B66D0453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50EF8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663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1F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F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759D"/>
  </w:style>
  <w:style w:type="paragraph" w:styleId="Stopka">
    <w:name w:val="footer"/>
    <w:basedOn w:val="Normalny"/>
    <w:link w:val="Stopka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759D"/>
  </w:style>
  <w:style w:type="character" w:customStyle="1" w:styleId="Bodytext2">
    <w:name w:val="Body text (2)_"/>
    <w:basedOn w:val="Domylnaczcionkaakapitu"/>
    <w:link w:val="Bodytext20"/>
    <w:uiPriority w:val="99"/>
    <w:locked/>
    <w:rsid w:val="0017759D"/>
    <w:rPr>
      <w:rFonts w:ascii="Arial" w:hAnsi="Arial" w:cs="Arial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17759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298" w:lineRule="exact"/>
      <w:ind w:hanging="520"/>
      <w:jc w:val="center"/>
    </w:pPr>
    <w:rPr>
      <w:rFonts w:ascii="Arial" w:hAnsi="Arial" w:cs="Arial"/>
      <w:sz w:val="19"/>
      <w:szCs w:val="19"/>
    </w:rPr>
  </w:style>
  <w:style w:type="paragraph" w:customStyle="1" w:styleId="Default">
    <w:name w:val="Default"/>
    <w:link w:val="DefaultZnak"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styleId="Bezodstpw">
    <w:name w:val="No Spacing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</w:rPr>
  </w:style>
  <w:style w:type="paragraph" w:styleId="Akapitzlist">
    <w:name w:val="List Paragraph"/>
    <w:aliases w:val="T_SZ_List Paragraph,List Paragraph1,Lista PR,Model punktowanie,L1,Numerowanie,Akapit z listą5,normalny tekst,Kolorowa lista — akcent 11,Akapit z listą BS,List Paragraph,Kolorowa lista — akcent 12,sw tekst,BulletC,lp1,Preambuła,CP-UC,b1"/>
    <w:basedOn w:val="Normalny"/>
    <w:link w:val="AkapitzlistZnak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ascii="Arial" w:hAnsi="Arial"/>
      <w:color w:val="auto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3C6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3C63"/>
  </w:style>
  <w:style w:type="character" w:styleId="Odwoanieprzypisukocowego">
    <w:name w:val="endnote reference"/>
    <w:basedOn w:val="Domylnaczcionkaakapitu"/>
    <w:uiPriority w:val="99"/>
    <w:semiHidden/>
    <w:unhideWhenUsed/>
    <w:rsid w:val="00933C63"/>
    <w:rPr>
      <w:vertAlign w:val="superscript"/>
    </w:rPr>
  </w:style>
  <w:style w:type="table" w:styleId="Tabela-Siatka">
    <w:name w:val="Table Grid"/>
    <w:basedOn w:val="Standardowy"/>
    <w:uiPriority w:val="39"/>
    <w:rsid w:val="00A15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F50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05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0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0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059"/>
    <w:rPr>
      <w:b/>
      <w:bCs/>
    </w:rPr>
  </w:style>
  <w:style w:type="character" w:styleId="Odwoanieprzypisudolnego">
    <w:name w:val="footnote reference"/>
    <w:uiPriority w:val="99"/>
    <w:rsid w:val="00470D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70D2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0D28"/>
    <w:rPr>
      <w:color w:val="auto"/>
      <w:lang w:val="x-none"/>
    </w:rPr>
  </w:style>
  <w:style w:type="paragraph" w:customStyle="1" w:styleId="Standard">
    <w:name w:val="Standard"/>
    <w:rsid w:val="002E44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</w:pPr>
    <w:rPr>
      <w:rFonts w:ascii="Calibri" w:hAnsi="Calibri" w:cs="Calibri"/>
      <w:color w:val="auto"/>
      <w:kern w:val="1"/>
      <w:sz w:val="24"/>
      <w:szCs w:val="24"/>
      <w:lang w:eastAsia="hi-IN" w:bidi="hi-IN"/>
    </w:rPr>
  </w:style>
  <w:style w:type="character" w:customStyle="1" w:styleId="DefaultZnak">
    <w:name w:val="Default Znak"/>
    <w:link w:val="Default"/>
    <w:locked/>
    <w:rsid w:val="003B0CCE"/>
    <w:rPr>
      <w:rFonts w:eastAsiaTheme="minorHAnsi"/>
      <w:sz w:val="24"/>
      <w:szCs w:val="24"/>
      <w:lang w:eastAsia="en-US"/>
    </w:rPr>
  </w:style>
  <w:style w:type="character" w:customStyle="1" w:styleId="AkapitzlistZnak">
    <w:name w:val="Akapit z listą Znak"/>
    <w:aliases w:val="T_SZ_List Paragraph Znak,List Paragraph1 Znak,Lista PR Znak,Model punktowanie Znak,L1 Znak,Numerowanie Znak,Akapit z listą5 Znak,normalny tekst Znak,Kolorowa lista — akcent 11 Znak,Akapit z listą BS Znak,List Paragraph Znak,lp1 Znak"/>
    <w:link w:val="Akapitzlist"/>
    <w:qFormat/>
    <w:rsid w:val="00CA39CE"/>
    <w:rPr>
      <w:rFonts w:ascii="Arial" w:hAnsi="Arial"/>
      <w:color w:val="auto"/>
      <w:sz w:val="24"/>
      <w:szCs w:val="24"/>
    </w:rPr>
  </w:style>
  <w:style w:type="numbering" w:customStyle="1" w:styleId="WWNum14">
    <w:name w:val="WWNum14"/>
    <w:basedOn w:val="Bezlisty"/>
    <w:rsid w:val="00E339A2"/>
    <w:pPr>
      <w:numPr>
        <w:numId w:val="18"/>
      </w:numPr>
    </w:pPr>
  </w:style>
  <w:style w:type="paragraph" w:styleId="NormalnyWeb">
    <w:name w:val="Normal (Web)"/>
    <w:basedOn w:val="Normalny"/>
    <w:uiPriority w:val="99"/>
    <w:unhideWhenUsed/>
    <w:rsid w:val="00C3745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readonly-form-field-value">
    <w:name w:val="readonly-form-field-value"/>
    <w:rsid w:val="00F37FA4"/>
  </w:style>
  <w:style w:type="character" w:customStyle="1" w:styleId="TekstkomentarzaZnak1">
    <w:name w:val="Tekst komentarza Znak1"/>
    <w:uiPriority w:val="99"/>
    <w:rsid w:val="00055DAD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rsid w:val="008134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after="120" w:line="276" w:lineRule="auto"/>
    </w:pPr>
    <w:rPr>
      <w:rFonts w:ascii="Calibri" w:hAnsi="Calibri" w:cs="Calibri"/>
      <w:color w:val="auto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134DD"/>
    <w:rPr>
      <w:rFonts w:ascii="Calibri" w:hAnsi="Calibri" w:cs="Calibri"/>
      <w:color w:val="auto"/>
      <w:sz w:val="22"/>
      <w:szCs w:val="22"/>
      <w:lang w:eastAsia="zh-CN"/>
    </w:rPr>
  </w:style>
  <w:style w:type="paragraph" w:styleId="Poprawka">
    <w:name w:val="Revision"/>
    <w:hidden/>
    <w:uiPriority w:val="99"/>
    <w:semiHidden/>
    <w:rsid w:val="00452F5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character" w:customStyle="1" w:styleId="projecttitle-field-value">
    <w:name w:val="projecttitle-field-value"/>
    <w:rsid w:val="00055B9D"/>
  </w:style>
  <w:style w:type="character" w:customStyle="1" w:styleId="projectdescription-field-value">
    <w:name w:val="projectdescription-field-value"/>
    <w:rsid w:val="00055B9D"/>
  </w:style>
  <w:style w:type="character" w:customStyle="1" w:styleId="Nagwek7Znak">
    <w:name w:val="Nagłówek 7 Znak"/>
    <w:basedOn w:val="Domylnaczcionkaakapitu"/>
    <w:link w:val="Nagwek7"/>
    <w:uiPriority w:val="9"/>
    <w:semiHidden/>
    <w:rsid w:val="00E166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Legenda1">
    <w:name w:val="Legenda1"/>
    <w:basedOn w:val="Normalny"/>
    <w:qFormat/>
    <w:rsid w:val="003F65B2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before="120" w:after="120" w:line="259" w:lineRule="auto"/>
    </w:pPr>
    <w:rPr>
      <w:rFonts w:ascii="Calibri" w:eastAsia="Calibri" w:hAnsi="Calibri" w:cs="Mangal"/>
      <w:i/>
      <w:iCs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44E7A-CFD0-49C9-AD86-657387738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1746</TotalTime>
  <Pages>10</Pages>
  <Words>2597</Words>
  <Characters>15585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adaszynska</dc:creator>
  <cp:keywords/>
  <dc:description/>
  <cp:lastModifiedBy>Sebastian Karpul</cp:lastModifiedBy>
  <cp:revision>21</cp:revision>
  <cp:lastPrinted>2026-03-24T09:11:00Z</cp:lastPrinted>
  <dcterms:created xsi:type="dcterms:W3CDTF">2026-01-08T07:53:00Z</dcterms:created>
  <dcterms:modified xsi:type="dcterms:W3CDTF">2026-04-06T07:17:00Z</dcterms:modified>
</cp:coreProperties>
</file>